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F2A28" w14:textId="75DA44C2" w:rsidR="005846D3" w:rsidRPr="00C34B23" w:rsidRDefault="005846D3" w:rsidP="0028167E">
      <w:pPr>
        <w:tabs>
          <w:tab w:val="right" w:pos="9639"/>
        </w:tabs>
        <w:spacing w:after="0"/>
        <w:rPr>
          <w:rFonts w:ascii="Arial" w:hAnsi="Arial"/>
          <w:b/>
          <w:i/>
          <w:noProof/>
          <w:sz w:val="28"/>
        </w:rPr>
      </w:pPr>
      <w:r w:rsidRPr="00C34B23">
        <w:rPr>
          <w:rFonts w:ascii="Arial" w:hAnsi="Arial"/>
          <w:b/>
          <w:noProof/>
          <w:sz w:val="24"/>
        </w:rPr>
        <w:t>3GPP TSG-</w:t>
      </w:r>
      <w:r w:rsidRPr="00C34B23">
        <w:rPr>
          <w:rFonts w:ascii="Arial" w:hAnsi="Arial"/>
        </w:rPr>
        <w:fldChar w:fldCharType="begin"/>
      </w:r>
      <w:r w:rsidRPr="00C34B23">
        <w:rPr>
          <w:rFonts w:ascii="Arial" w:hAnsi="Arial"/>
        </w:rPr>
        <w:instrText xml:space="preserve"> DOCPROPERTY  TSG/WGRef  \* MERGEFORMAT </w:instrText>
      </w:r>
      <w:r w:rsidRPr="00C34B23">
        <w:rPr>
          <w:rFonts w:ascii="Arial" w:hAnsi="Arial"/>
        </w:rPr>
        <w:fldChar w:fldCharType="separate"/>
      </w:r>
      <w:r w:rsidRPr="00C34B23">
        <w:rPr>
          <w:rFonts w:ascii="Arial" w:hAnsi="Arial"/>
          <w:b/>
          <w:noProof/>
          <w:sz w:val="24"/>
        </w:rPr>
        <w:t>CT</w:t>
      </w:r>
      <w:r w:rsidRPr="00C34B23">
        <w:rPr>
          <w:rFonts w:ascii="Arial" w:hAnsi="Arial"/>
          <w:b/>
          <w:noProof/>
          <w:sz w:val="24"/>
        </w:rPr>
        <w:fldChar w:fldCharType="end"/>
      </w:r>
      <w:r w:rsidRPr="00C34B23">
        <w:rPr>
          <w:rFonts w:ascii="Arial" w:hAnsi="Arial"/>
          <w:b/>
          <w:noProof/>
          <w:sz w:val="24"/>
        </w:rPr>
        <w:t xml:space="preserve"> WG3 Meeting #</w:t>
      </w:r>
      <w:r w:rsidRPr="00C34B23">
        <w:rPr>
          <w:rFonts w:ascii="Arial" w:hAnsi="Arial"/>
        </w:rPr>
        <w:fldChar w:fldCharType="begin"/>
      </w:r>
      <w:r w:rsidRPr="00C34B23">
        <w:rPr>
          <w:rFonts w:ascii="Arial" w:hAnsi="Arial"/>
        </w:rPr>
        <w:instrText xml:space="preserve"> DOCPROPERTY  MtgSeq  \* MERGEFORMAT </w:instrText>
      </w:r>
      <w:r w:rsidRPr="00C34B23">
        <w:rPr>
          <w:rFonts w:ascii="Arial" w:hAnsi="Arial"/>
        </w:rPr>
        <w:fldChar w:fldCharType="separate"/>
      </w:r>
      <w:r w:rsidRPr="00C34B23">
        <w:rPr>
          <w:rFonts w:ascii="Arial" w:hAnsi="Arial"/>
          <w:b/>
          <w:noProof/>
          <w:sz w:val="24"/>
        </w:rPr>
        <w:t>13</w:t>
      </w:r>
      <w:r w:rsidRPr="00C34B23">
        <w:rPr>
          <w:rFonts w:ascii="Arial" w:hAnsi="Arial"/>
          <w:b/>
          <w:noProof/>
          <w:sz w:val="24"/>
        </w:rPr>
        <w:fldChar w:fldCharType="end"/>
      </w:r>
      <w:r w:rsidRPr="00C34B23">
        <w:rPr>
          <w:rFonts w:ascii="Arial" w:hAnsi="Arial"/>
          <w:b/>
          <w:noProof/>
          <w:sz w:val="24"/>
        </w:rPr>
        <w:t>4</w:t>
      </w:r>
      <w:r w:rsidRPr="00C34B23">
        <w:rPr>
          <w:rFonts w:ascii="Arial" w:hAnsi="Arial"/>
          <w:b/>
          <w:i/>
          <w:noProof/>
          <w:sz w:val="28"/>
        </w:rPr>
        <w:tab/>
      </w:r>
      <w:r w:rsidRPr="00C34B23">
        <w:rPr>
          <w:rFonts w:ascii="Arial" w:hAnsi="Arial"/>
        </w:rPr>
        <w:fldChar w:fldCharType="begin"/>
      </w:r>
      <w:r w:rsidRPr="00C34B23">
        <w:rPr>
          <w:rFonts w:ascii="Arial" w:hAnsi="Arial"/>
        </w:rPr>
        <w:instrText xml:space="preserve"> DOCPROPERTY  Tdoc#  \* MERGEFORMAT </w:instrText>
      </w:r>
      <w:r w:rsidRPr="00C34B23">
        <w:rPr>
          <w:rFonts w:ascii="Arial" w:hAnsi="Arial"/>
        </w:rPr>
        <w:fldChar w:fldCharType="separate"/>
      </w:r>
      <w:r w:rsidRPr="00C34B23">
        <w:rPr>
          <w:rFonts w:ascii="Arial" w:hAnsi="Arial"/>
          <w:b/>
          <w:i/>
          <w:noProof/>
          <w:sz w:val="28"/>
        </w:rPr>
        <w:t>C3-242</w:t>
      </w:r>
      <w:r w:rsidR="00CE6D1D">
        <w:rPr>
          <w:rFonts w:ascii="Arial" w:hAnsi="Arial"/>
          <w:b/>
          <w:i/>
          <w:noProof/>
          <w:sz w:val="28"/>
        </w:rPr>
        <w:t>394</w:t>
      </w:r>
      <w:r w:rsidRPr="00C34B23">
        <w:rPr>
          <w:rFonts w:ascii="Arial" w:hAnsi="Arial"/>
          <w:b/>
          <w:i/>
          <w:noProof/>
          <w:sz w:val="28"/>
        </w:rPr>
        <w:fldChar w:fldCharType="end"/>
      </w:r>
    </w:p>
    <w:p w14:paraId="06D11EDF" w14:textId="77777777" w:rsidR="005846D3" w:rsidRPr="00C34B23" w:rsidRDefault="005846D3" w:rsidP="005846D3">
      <w:pPr>
        <w:spacing w:after="120"/>
        <w:outlineLvl w:val="0"/>
        <w:rPr>
          <w:rFonts w:ascii="Arial" w:hAnsi="Arial"/>
          <w:b/>
          <w:noProof/>
          <w:sz w:val="24"/>
        </w:rPr>
      </w:pPr>
      <w:r w:rsidRPr="00C34B23">
        <w:rPr>
          <w:rFonts w:ascii="Arial" w:hAnsi="Arial"/>
        </w:rPr>
        <w:fldChar w:fldCharType="begin"/>
      </w:r>
      <w:r w:rsidRPr="00C34B23">
        <w:rPr>
          <w:rFonts w:ascii="Arial" w:hAnsi="Arial"/>
        </w:rPr>
        <w:instrText xml:space="preserve"> DOCPROPERTY  Location  \* MERGEFORMAT </w:instrText>
      </w:r>
      <w:r w:rsidRPr="00C34B23">
        <w:rPr>
          <w:rFonts w:ascii="Arial" w:hAnsi="Arial"/>
        </w:rPr>
        <w:fldChar w:fldCharType="separate"/>
      </w:r>
      <w:r w:rsidRPr="00C34B23">
        <w:rPr>
          <w:rFonts w:ascii="Arial" w:hAnsi="Arial"/>
          <w:b/>
          <w:noProof/>
          <w:sz w:val="24"/>
        </w:rPr>
        <w:t>Changsha, China, 15th – 19th April, 202</w:t>
      </w:r>
      <w:r w:rsidRPr="00C34B23">
        <w:rPr>
          <w:rFonts w:ascii="Arial" w:hAnsi="Arial"/>
          <w:b/>
          <w:noProof/>
          <w:sz w:val="24"/>
        </w:rPr>
        <w:fldChar w:fldCharType="end"/>
      </w:r>
      <w:r w:rsidRPr="00C34B23">
        <w:rPr>
          <w:rFonts w:ascii="Arial" w:hAnsi="Arial"/>
        </w:rPr>
        <w:fldChar w:fldCharType="begin"/>
      </w:r>
      <w:r w:rsidRPr="00C34B23">
        <w:rPr>
          <w:rFonts w:ascii="Arial" w:hAnsi="Arial"/>
        </w:rPr>
        <w:instrText xml:space="preserve"> DOCPROPERTY  Country  \* MERGEFORMAT </w:instrText>
      </w:r>
      <w:r w:rsidR="00000000">
        <w:rPr>
          <w:rFonts w:ascii="Arial" w:hAnsi="Arial"/>
        </w:rPr>
        <w:fldChar w:fldCharType="separate"/>
      </w:r>
      <w:r w:rsidRPr="00C34B23">
        <w:rPr>
          <w:rFonts w:ascii="Arial" w:hAnsi="Arial"/>
        </w:rPr>
        <w:fldChar w:fldCharType="end"/>
      </w:r>
      <w:r w:rsidRPr="00C34B23">
        <w:rPr>
          <w:rFonts w:ascii="Arial" w:hAnsi="Arial"/>
        </w:rPr>
        <w:fldChar w:fldCharType="begin"/>
      </w:r>
      <w:r w:rsidRPr="00C34B23">
        <w:rPr>
          <w:rFonts w:ascii="Arial" w:hAnsi="Arial"/>
        </w:rPr>
        <w:instrText xml:space="preserve"> DOCPROPERTY  EndDate  \* MERGEFORMAT </w:instrText>
      </w:r>
      <w:r w:rsidRPr="00C34B23">
        <w:rPr>
          <w:rFonts w:ascii="Arial" w:hAnsi="Arial"/>
        </w:rPr>
        <w:fldChar w:fldCharType="separate"/>
      </w:r>
      <w:r w:rsidRPr="00C34B23">
        <w:rPr>
          <w:rFonts w:ascii="Arial" w:hAnsi="Arial"/>
          <w:b/>
          <w:noProof/>
          <w:sz w:val="24"/>
        </w:rPr>
        <w:t>4</w:t>
      </w:r>
      <w:r w:rsidRPr="00C34B23">
        <w:rPr>
          <w:rFonts w:ascii="Arial" w:hAnsi="Arial"/>
          <w:b/>
          <w:noProof/>
          <w:sz w:val="24"/>
        </w:rPr>
        <w:fldChar w:fldCharType="end"/>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2"/>
          <w:szCs w:val="22"/>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2ED0F" w:rsidR="001E41F3" w:rsidRPr="00410371" w:rsidRDefault="00CE6D1D" w:rsidP="00547111">
            <w:pPr>
              <w:pStyle w:val="CRCoverPage"/>
              <w:spacing w:after="0"/>
              <w:rPr>
                <w:noProof/>
              </w:rPr>
            </w:pPr>
            <w:r>
              <w:rPr>
                <w:b/>
                <w:noProof/>
                <w:sz w:val="28"/>
              </w:rPr>
              <w:t>1266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2EF42" w:rsidR="001E41F3" w:rsidRDefault="00597901">
            <w:pPr>
              <w:pStyle w:val="CRCoverPage"/>
              <w:spacing w:after="0"/>
              <w:ind w:left="100"/>
              <w:rPr>
                <w:noProof/>
              </w:rPr>
            </w:pPr>
            <w:r>
              <w:t xml:space="preserve">Correction </w:t>
            </w:r>
            <w:r w:rsidR="005846D3">
              <w:t xml:space="preserve">in </w:t>
            </w:r>
            <w:proofErr w:type="spellStart"/>
            <w:r w:rsidR="005846D3">
              <w:t>ServiceParameter</w:t>
            </w:r>
            <w:proofErr w:type="spellEnd"/>
            <w:r w:rsidR="005846D3">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0F5FB" w:rsidR="001E41F3" w:rsidRDefault="005846D3">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DAB7A" w:rsidR="001E41F3" w:rsidRDefault="00B31C75">
            <w:pPr>
              <w:pStyle w:val="CRCoverPage"/>
              <w:spacing w:after="0"/>
              <w:ind w:left="100"/>
              <w:rPr>
                <w:noProof/>
              </w:rPr>
            </w:pPr>
            <w:r>
              <w:rPr>
                <w:noProof/>
              </w:rPr>
              <w:t>2024-0</w:t>
            </w:r>
            <w:r w:rsidR="00597901">
              <w:rPr>
                <w:noProof/>
              </w:rPr>
              <w:t>4</w:t>
            </w:r>
            <w:r>
              <w:rPr>
                <w:noProof/>
              </w:rPr>
              <w:t>-</w:t>
            </w:r>
            <w:r w:rsidR="005979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C2739" w:rsidR="00381D66" w:rsidRDefault="00CB7CAE" w:rsidP="005846D3">
            <w:pPr>
              <w:pStyle w:val="CRCoverPage"/>
              <w:spacing w:after="0"/>
              <w:ind w:left="100"/>
              <w:rPr>
                <w:noProof/>
              </w:rPr>
            </w:pPr>
            <w:r>
              <w:t xml:space="preserve">In </w:t>
            </w:r>
            <w:r w:rsidR="005846D3">
              <w:t xml:space="preserve">the </w:t>
            </w:r>
            <w:proofErr w:type="spellStart"/>
            <w:r w:rsidR="005846D3">
              <w:t>OpenAPI</w:t>
            </w:r>
            <w:proofErr w:type="spellEnd"/>
            <w:r w:rsidR="005846D3">
              <w:t xml:space="preserve"> file of </w:t>
            </w:r>
            <w:proofErr w:type="spellStart"/>
            <w:r>
              <w:t>ServiceParameter</w:t>
            </w:r>
            <w:proofErr w:type="spellEnd"/>
            <w:r w:rsidR="005846D3">
              <w:t xml:space="preserve"> API</w:t>
            </w:r>
            <w:r>
              <w:t xml:space="preserve">, an </w:t>
            </w:r>
            <w:proofErr w:type="gramStart"/>
            <w:r>
              <w:t>extensible enumerations</w:t>
            </w:r>
            <w:proofErr w:type="gramEnd"/>
            <w:r>
              <w:t xml:space="preserve"> is defined with "</w:t>
            </w:r>
            <w:proofErr w:type="spellStart"/>
            <w:r>
              <w:t>oneOf</w:t>
            </w:r>
            <w:proofErr w:type="spellEnd"/>
            <w:r>
              <w:t>" instead of "</w:t>
            </w:r>
            <w:proofErr w:type="spellStart"/>
            <w:r>
              <w:t>anyOf</w:t>
            </w:r>
            <w:proofErr w:type="spellEnd"/>
            <w:r>
              <w:t>"</w:t>
            </w:r>
            <w:r w:rsidR="005846D3">
              <w:t xml:space="preserve">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31416" w:rsidR="00381D66" w:rsidRDefault="005846D3" w:rsidP="005846D3">
            <w:pPr>
              <w:pStyle w:val="CRCoverPage"/>
              <w:spacing w:after="0"/>
              <w:ind w:left="100"/>
              <w:rPr>
                <w:noProof/>
              </w:rPr>
            </w:pPr>
            <w:r>
              <w:rPr>
                <w:noProof/>
              </w:rPr>
              <w:t>Correct the</w:t>
            </w:r>
            <w:r w:rsidR="00C13CC4">
              <w:t xml:space="preserve"> "</w:t>
            </w:r>
            <w:proofErr w:type="spellStart"/>
            <w:r w:rsidR="00C13CC4">
              <w:t>oneOf</w:t>
            </w:r>
            <w:proofErr w:type="spellEnd"/>
            <w:r w:rsidR="00C13CC4">
              <w:t xml:space="preserve">" </w:t>
            </w:r>
            <w:r>
              <w:t>as</w:t>
            </w:r>
            <w:r w:rsidR="00C13CC4">
              <w:t xml:space="preserve"> "</w:t>
            </w:r>
            <w:proofErr w:type="spellStart"/>
            <w:r w:rsidR="00C13CC4">
              <w:t>anyOf</w:t>
            </w:r>
            <w:proofErr w:type="spellEnd"/>
            <w:r w:rsidR="00C13CC4">
              <w:t>" in an extensible enumeration</w:t>
            </w:r>
            <w:r>
              <w:t xml:space="preserve"> in the </w:t>
            </w:r>
            <w:proofErr w:type="spellStart"/>
            <w:r>
              <w:t>ServiceParameter</w:t>
            </w:r>
            <w:proofErr w:type="spellEnd"/>
            <w:r>
              <w:t xml:space="preserve"> API</w:t>
            </w:r>
            <w:r w:rsidR="00C13CC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5671B" w:rsidR="006E69CB" w:rsidRDefault="00381D66" w:rsidP="00381D66">
            <w:pPr>
              <w:pStyle w:val="CRCoverPage"/>
              <w:spacing w:after="0"/>
              <w:ind w:left="100"/>
              <w:rPr>
                <w:noProof/>
              </w:rPr>
            </w:pPr>
            <w:r>
              <w:rPr>
                <w:noProof/>
              </w:rPr>
              <w:t>The API definition</w:t>
            </w:r>
            <w:r w:rsidR="00C13CC4">
              <w:rPr>
                <w:noProof/>
              </w:rPr>
              <w:t>s</w:t>
            </w:r>
            <w:r>
              <w:rPr>
                <w:noProof/>
              </w:rPr>
              <w:t xml:space="preserve"> </w:t>
            </w:r>
            <w:r w:rsidR="00C13CC4">
              <w:rPr>
                <w:noProof/>
              </w:rPr>
              <w:t>are</w:t>
            </w:r>
            <w:r>
              <w:rPr>
                <w:noProof/>
              </w:rPr>
              <w:t xml:space="preserve"> incorrect and prone to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26CC1" w:rsidR="001E41F3" w:rsidRDefault="005846D3">
            <w:pPr>
              <w:pStyle w:val="CRCoverPage"/>
              <w:spacing w:after="0"/>
              <w:ind w:left="100"/>
              <w:rPr>
                <w:noProof/>
              </w:rPr>
            </w:pPr>
            <w:r>
              <w:t>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160AD" w:rsidR="00381D66" w:rsidRDefault="00B31C75" w:rsidP="005846D3">
            <w:pPr>
              <w:pStyle w:val="CRCoverPage"/>
              <w:spacing w:after="0"/>
              <w:ind w:left="100"/>
              <w:rPr>
                <w:noProof/>
              </w:rPr>
            </w:pPr>
            <w:r>
              <w:rPr>
                <w:noProof/>
              </w:rPr>
              <w:t xml:space="preserve">This CR </w:t>
            </w:r>
            <w:r w:rsidR="008E63B8">
              <w:rPr>
                <w:noProof/>
              </w:rPr>
              <w:t>introduces</w:t>
            </w:r>
            <w:r>
              <w:rPr>
                <w:noProof/>
              </w:rPr>
              <w:t xml:space="preserve"> </w:t>
            </w:r>
            <w:r w:rsidR="008E63B8">
              <w:rPr>
                <w:noProof/>
              </w:rPr>
              <w:t>backwards compatible correction</w:t>
            </w:r>
            <w:r w:rsidR="005846D3">
              <w:rPr>
                <w:noProof/>
              </w:rPr>
              <w:t xml:space="preserve"> in the OpenAPI file of ServiceParameter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1" w:name="_Toc153804014"/>
      <w:bookmarkStart w:id="2" w:name="_Toc160551361"/>
    </w:p>
    <w:p w14:paraId="28115769" w14:textId="77777777" w:rsidR="0062792D" w:rsidRPr="008B1C02" w:rsidRDefault="0062792D" w:rsidP="0062792D">
      <w:pPr>
        <w:pStyle w:val="Heading1"/>
        <w:rPr>
          <w:noProof/>
        </w:rPr>
      </w:pPr>
      <w:bookmarkStart w:id="3" w:name="_Toc36040414"/>
      <w:bookmarkStart w:id="4" w:name="_Toc44693062"/>
      <w:bookmarkStart w:id="5" w:name="_Toc45134523"/>
      <w:bookmarkStart w:id="6" w:name="_Toc49607587"/>
      <w:bookmarkStart w:id="7" w:name="_Toc51763559"/>
      <w:bookmarkStart w:id="8" w:name="_Toc58850477"/>
      <w:bookmarkStart w:id="9" w:name="_Toc59018857"/>
      <w:bookmarkStart w:id="10" w:name="_Toc68169869"/>
      <w:bookmarkStart w:id="11" w:name="_Toc114212751"/>
      <w:bookmarkStart w:id="12" w:name="_Toc122117140"/>
      <w:bookmarkStart w:id="13" w:name="_Toc20401832"/>
      <w:bookmarkEnd w:id="1"/>
      <w:bookmarkEnd w:id="2"/>
      <w:r w:rsidRPr="008B1C02">
        <w:t>A.9</w:t>
      </w:r>
      <w:r w:rsidRPr="008B1C02">
        <w:tab/>
      </w:r>
      <w:proofErr w:type="spellStart"/>
      <w:r w:rsidRPr="008B1C02">
        <w:t>ServiceParameter</w:t>
      </w:r>
      <w:proofErr w:type="spellEnd"/>
      <w:r w:rsidRPr="008B1C02">
        <w:rPr>
          <w:noProof/>
        </w:rPr>
        <w:t xml:space="preserve"> API</w:t>
      </w:r>
      <w:bookmarkEnd w:id="3"/>
      <w:bookmarkEnd w:id="4"/>
      <w:bookmarkEnd w:id="5"/>
      <w:bookmarkEnd w:id="6"/>
      <w:bookmarkEnd w:id="7"/>
      <w:bookmarkEnd w:id="8"/>
      <w:bookmarkEnd w:id="9"/>
      <w:bookmarkEnd w:id="10"/>
      <w:bookmarkEnd w:id="11"/>
      <w:bookmarkEnd w:id="12"/>
    </w:p>
    <w:bookmarkEnd w:id="13"/>
    <w:p w14:paraId="3C5314A9" w14:textId="77777777" w:rsidR="0062792D" w:rsidRPr="008B1C02" w:rsidRDefault="0062792D" w:rsidP="0062792D">
      <w:pPr>
        <w:pStyle w:val="PL"/>
      </w:pPr>
      <w:r w:rsidRPr="008B1C02">
        <w:t>openapi: 3.0.0</w:t>
      </w:r>
    </w:p>
    <w:p w14:paraId="5A4C761A" w14:textId="77777777" w:rsidR="0062792D" w:rsidRDefault="0062792D" w:rsidP="0062792D">
      <w:pPr>
        <w:pStyle w:val="PL"/>
      </w:pPr>
    </w:p>
    <w:p w14:paraId="425BB410" w14:textId="77777777" w:rsidR="0062792D" w:rsidRPr="008B1C02" w:rsidRDefault="0062792D" w:rsidP="0062792D">
      <w:pPr>
        <w:pStyle w:val="PL"/>
      </w:pPr>
      <w:r w:rsidRPr="008B1C02">
        <w:t>info:</w:t>
      </w:r>
    </w:p>
    <w:p w14:paraId="5317A3E0" w14:textId="77777777" w:rsidR="0062792D" w:rsidRPr="008B1C02" w:rsidRDefault="0062792D" w:rsidP="0062792D">
      <w:pPr>
        <w:pStyle w:val="PL"/>
      </w:pPr>
      <w:r w:rsidRPr="008B1C02">
        <w:t xml:space="preserve">  title: 3gpp-service-parameter</w:t>
      </w:r>
    </w:p>
    <w:p w14:paraId="4CF6AEF4" w14:textId="77777777" w:rsidR="0062792D" w:rsidRPr="008B1C02" w:rsidRDefault="0062792D" w:rsidP="0062792D">
      <w:pPr>
        <w:pStyle w:val="PL"/>
      </w:pPr>
      <w:r w:rsidRPr="008B1C02">
        <w:t xml:space="preserve">  version: 1.2.0</w:t>
      </w:r>
      <w:r w:rsidRPr="008B1C02">
        <w:rPr>
          <w:lang w:val="en-US"/>
        </w:rPr>
        <w:t>-alpha.</w:t>
      </w:r>
      <w:r>
        <w:rPr>
          <w:lang w:val="en-US"/>
        </w:rPr>
        <w:t>6</w:t>
      </w:r>
    </w:p>
    <w:p w14:paraId="2EA293AB" w14:textId="77777777" w:rsidR="0062792D" w:rsidRPr="008B1C02" w:rsidRDefault="0062792D" w:rsidP="0062792D">
      <w:pPr>
        <w:pStyle w:val="PL"/>
      </w:pPr>
      <w:r w:rsidRPr="008B1C02">
        <w:t xml:space="preserve">  description: |</w:t>
      </w:r>
    </w:p>
    <w:p w14:paraId="2E07D679" w14:textId="77777777" w:rsidR="0062792D" w:rsidRPr="008B1C02" w:rsidRDefault="0062792D" w:rsidP="0062792D">
      <w:pPr>
        <w:pStyle w:val="PL"/>
      </w:pPr>
      <w:r w:rsidRPr="008B1C02">
        <w:t xml:space="preserve">    API for AF service paramter  </w:t>
      </w:r>
    </w:p>
    <w:p w14:paraId="7DBBA124" w14:textId="77777777" w:rsidR="0062792D" w:rsidRPr="008B1C02" w:rsidRDefault="0062792D" w:rsidP="0062792D">
      <w:pPr>
        <w:pStyle w:val="PL"/>
      </w:pPr>
      <w:r w:rsidRPr="008B1C02">
        <w:t xml:space="preserve">    © 202</w:t>
      </w:r>
      <w:r>
        <w:t>4</w:t>
      </w:r>
      <w:r w:rsidRPr="008B1C02">
        <w:t xml:space="preserve">, 3GPP Organizational Partners (ARIB, ATIS, CCSA, ETSI, TSDSI, TTA, TTC).  </w:t>
      </w:r>
    </w:p>
    <w:p w14:paraId="2221E355" w14:textId="77777777" w:rsidR="0062792D" w:rsidRPr="008B1C02" w:rsidRDefault="0062792D" w:rsidP="0062792D">
      <w:pPr>
        <w:pStyle w:val="PL"/>
      </w:pPr>
      <w:r w:rsidRPr="008B1C02">
        <w:t xml:space="preserve">    All rights reserved.</w:t>
      </w:r>
    </w:p>
    <w:p w14:paraId="091AF419" w14:textId="77777777" w:rsidR="0062792D" w:rsidRDefault="0062792D" w:rsidP="0062792D">
      <w:pPr>
        <w:pStyle w:val="PL"/>
      </w:pPr>
    </w:p>
    <w:p w14:paraId="6A1309BE" w14:textId="77777777" w:rsidR="0062792D" w:rsidRPr="008B1C02" w:rsidRDefault="0062792D" w:rsidP="0062792D">
      <w:pPr>
        <w:pStyle w:val="PL"/>
      </w:pPr>
      <w:r w:rsidRPr="008B1C02">
        <w:t>externalDocs:</w:t>
      </w:r>
    </w:p>
    <w:p w14:paraId="7769B3BC" w14:textId="77777777" w:rsidR="0062792D" w:rsidRPr="008B1C02" w:rsidRDefault="0062792D" w:rsidP="0062792D">
      <w:pPr>
        <w:pStyle w:val="PL"/>
      </w:pPr>
      <w:r w:rsidRPr="008B1C02">
        <w:t xml:space="preserve">  description: &gt;</w:t>
      </w:r>
    </w:p>
    <w:p w14:paraId="2D211AD9" w14:textId="77777777" w:rsidR="0062792D" w:rsidRPr="008B1C02" w:rsidRDefault="0062792D" w:rsidP="0062792D">
      <w:pPr>
        <w:pStyle w:val="PL"/>
      </w:pPr>
      <w:r w:rsidRPr="008B1C02">
        <w:t xml:space="preserve">    3GPP TS 29.522 V18.</w:t>
      </w:r>
      <w:r>
        <w:t>5</w:t>
      </w:r>
      <w:r w:rsidRPr="008B1C02">
        <w:t>.0; 5G System; Network Exposure Function Northbound APIs.</w:t>
      </w:r>
    </w:p>
    <w:p w14:paraId="6A0FD1DE" w14:textId="77777777" w:rsidR="0062792D" w:rsidRPr="008B1C02" w:rsidRDefault="0062792D" w:rsidP="0062792D">
      <w:pPr>
        <w:pStyle w:val="PL"/>
      </w:pPr>
      <w:r w:rsidRPr="008B1C02">
        <w:t xml:space="preserve">  url: 'https://www.3gpp.org/ftp/Specs/archive/29_series/29.522/'</w:t>
      </w:r>
    </w:p>
    <w:p w14:paraId="7BF32615" w14:textId="77777777" w:rsidR="0062792D" w:rsidRDefault="0062792D" w:rsidP="0062792D">
      <w:pPr>
        <w:pStyle w:val="PL"/>
      </w:pPr>
    </w:p>
    <w:p w14:paraId="3A08FE2C" w14:textId="77777777" w:rsidR="0062792D" w:rsidRPr="008B1C02" w:rsidRDefault="0062792D" w:rsidP="0062792D">
      <w:pPr>
        <w:pStyle w:val="PL"/>
      </w:pPr>
      <w:r w:rsidRPr="008B1C02">
        <w:t>security:</w:t>
      </w:r>
    </w:p>
    <w:p w14:paraId="060BB248" w14:textId="77777777" w:rsidR="0062792D" w:rsidRPr="008B1C02" w:rsidRDefault="0062792D" w:rsidP="0062792D">
      <w:pPr>
        <w:pStyle w:val="PL"/>
      </w:pPr>
      <w:r w:rsidRPr="008B1C02">
        <w:t xml:space="preserve">  - {}</w:t>
      </w:r>
    </w:p>
    <w:p w14:paraId="09C334E6" w14:textId="77777777" w:rsidR="0062792D" w:rsidRPr="008B1C02" w:rsidRDefault="0062792D" w:rsidP="0062792D">
      <w:pPr>
        <w:pStyle w:val="PL"/>
      </w:pPr>
      <w:r w:rsidRPr="008B1C02">
        <w:t xml:space="preserve">  - oAuth2ClientCredentials: []</w:t>
      </w:r>
    </w:p>
    <w:p w14:paraId="20D10CA3" w14:textId="77777777" w:rsidR="0062792D" w:rsidRDefault="0062792D" w:rsidP="0062792D">
      <w:pPr>
        <w:pStyle w:val="PL"/>
      </w:pPr>
    </w:p>
    <w:p w14:paraId="0EDE7BB8" w14:textId="77777777" w:rsidR="0062792D" w:rsidRPr="008B1C02" w:rsidRDefault="0062792D" w:rsidP="0062792D">
      <w:pPr>
        <w:pStyle w:val="PL"/>
      </w:pPr>
      <w:r w:rsidRPr="008B1C02">
        <w:t>servers:</w:t>
      </w:r>
    </w:p>
    <w:p w14:paraId="083D05A8" w14:textId="77777777" w:rsidR="0062792D" w:rsidRPr="008B1C02" w:rsidRDefault="0062792D" w:rsidP="0062792D">
      <w:pPr>
        <w:pStyle w:val="PL"/>
      </w:pPr>
      <w:r w:rsidRPr="008B1C02">
        <w:t xml:space="preserve">  - url: '{apiRoot}/3gpp-service-parameter/v1'</w:t>
      </w:r>
    </w:p>
    <w:p w14:paraId="280EC045" w14:textId="77777777" w:rsidR="0062792D" w:rsidRPr="008B1C02" w:rsidRDefault="0062792D" w:rsidP="0062792D">
      <w:pPr>
        <w:pStyle w:val="PL"/>
      </w:pPr>
      <w:r w:rsidRPr="008B1C02">
        <w:t xml:space="preserve">    variables:</w:t>
      </w:r>
    </w:p>
    <w:p w14:paraId="58F2E06C" w14:textId="77777777" w:rsidR="0062792D" w:rsidRPr="008B1C02" w:rsidRDefault="0062792D" w:rsidP="0062792D">
      <w:pPr>
        <w:pStyle w:val="PL"/>
      </w:pPr>
      <w:r w:rsidRPr="008B1C02">
        <w:t xml:space="preserve">      apiRoot:</w:t>
      </w:r>
    </w:p>
    <w:p w14:paraId="78986267" w14:textId="77777777" w:rsidR="0062792D" w:rsidRPr="008B1C02" w:rsidRDefault="0062792D" w:rsidP="0062792D">
      <w:pPr>
        <w:pStyle w:val="PL"/>
      </w:pPr>
      <w:r w:rsidRPr="008B1C02">
        <w:t xml:space="preserve">        default: https://example.com</w:t>
      </w:r>
    </w:p>
    <w:p w14:paraId="0903FB16" w14:textId="77777777" w:rsidR="0062792D" w:rsidRPr="008B1C02" w:rsidRDefault="0062792D" w:rsidP="0062792D">
      <w:pPr>
        <w:pStyle w:val="PL"/>
      </w:pPr>
      <w:r w:rsidRPr="008B1C02">
        <w:t xml:space="preserve">        description: apiRoot as defined in clause 5.2.4 of 3GPP TS 29.122.</w:t>
      </w:r>
    </w:p>
    <w:p w14:paraId="78C44398" w14:textId="77777777" w:rsidR="0062792D" w:rsidRPr="008B1C02" w:rsidRDefault="0062792D" w:rsidP="0062792D">
      <w:pPr>
        <w:pStyle w:val="PL"/>
      </w:pPr>
    </w:p>
    <w:p w14:paraId="1C621ECC" w14:textId="77777777" w:rsidR="0062792D" w:rsidRPr="008B1C02" w:rsidRDefault="0062792D" w:rsidP="0062792D">
      <w:pPr>
        <w:pStyle w:val="PL"/>
      </w:pPr>
      <w:r w:rsidRPr="008B1C02">
        <w:t>paths:</w:t>
      </w:r>
    </w:p>
    <w:p w14:paraId="7B444642" w14:textId="77777777" w:rsidR="0062792D" w:rsidRPr="008B1C02" w:rsidRDefault="0062792D" w:rsidP="0062792D">
      <w:pPr>
        <w:pStyle w:val="PL"/>
      </w:pPr>
      <w:r w:rsidRPr="008B1C02">
        <w:t xml:space="preserve">  /{afId}/subscriptions:</w:t>
      </w:r>
    </w:p>
    <w:p w14:paraId="05483D21" w14:textId="77777777" w:rsidR="0062792D" w:rsidRPr="008B1C02" w:rsidRDefault="0062792D" w:rsidP="0062792D">
      <w:pPr>
        <w:pStyle w:val="PL"/>
      </w:pPr>
      <w:r w:rsidRPr="008B1C02">
        <w:t xml:space="preserve">    parameters:</w:t>
      </w:r>
    </w:p>
    <w:p w14:paraId="3F5DC4E0" w14:textId="77777777" w:rsidR="0062792D" w:rsidRPr="008B1C02" w:rsidRDefault="0062792D" w:rsidP="0062792D">
      <w:pPr>
        <w:pStyle w:val="PL"/>
      </w:pPr>
      <w:r w:rsidRPr="008B1C02">
        <w:t xml:space="preserve">      - name: afId</w:t>
      </w:r>
    </w:p>
    <w:p w14:paraId="0B568D76" w14:textId="77777777" w:rsidR="0062792D" w:rsidRPr="008B1C02" w:rsidRDefault="0062792D" w:rsidP="0062792D">
      <w:pPr>
        <w:pStyle w:val="PL"/>
      </w:pPr>
      <w:r w:rsidRPr="008B1C02">
        <w:t xml:space="preserve">        in: path</w:t>
      </w:r>
    </w:p>
    <w:p w14:paraId="127D914E" w14:textId="77777777" w:rsidR="0062792D" w:rsidRPr="008B1C02" w:rsidRDefault="0062792D" w:rsidP="0062792D">
      <w:pPr>
        <w:pStyle w:val="PL"/>
      </w:pPr>
      <w:r w:rsidRPr="008B1C02">
        <w:t xml:space="preserve">        description: Identifier of the AF</w:t>
      </w:r>
    </w:p>
    <w:p w14:paraId="763C21F8" w14:textId="77777777" w:rsidR="0062792D" w:rsidRPr="008B1C02" w:rsidRDefault="0062792D" w:rsidP="0062792D">
      <w:pPr>
        <w:pStyle w:val="PL"/>
      </w:pPr>
      <w:r w:rsidRPr="008B1C02">
        <w:t xml:space="preserve">        required: true</w:t>
      </w:r>
    </w:p>
    <w:p w14:paraId="7BF00F9E" w14:textId="77777777" w:rsidR="0062792D" w:rsidRPr="008B1C02" w:rsidRDefault="0062792D" w:rsidP="0062792D">
      <w:pPr>
        <w:pStyle w:val="PL"/>
      </w:pPr>
      <w:r w:rsidRPr="008B1C02">
        <w:t xml:space="preserve">        schema:</w:t>
      </w:r>
    </w:p>
    <w:p w14:paraId="43940939" w14:textId="77777777" w:rsidR="0062792D" w:rsidRPr="008B1C02" w:rsidRDefault="0062792D" w:rsidP="0062792D">
      <w:pPr>
        <w:pStyle w:val="PL"/>
      </w:pPr>
      <w:r w:rsidRPr="008B1C02">
        <w:t xml:space="preserve">          type: string</w:t>
      </w:r>
    </w:p>
    <w:p w14:paraId="2132AE0B" w14:textId="77777777" w:rsidR="0062792D" w:rsidRPr="008B1C02" w:rsidRDefault="0062792D" w:rsidP="0062792D">
      <w:pPr>
        <w:pStyle w:val="PL"/>
      </w:pPr>
      <w:r w:rsidRPr="008B1C02">
        <w:t xml:space="preserve">    get:</w:t>
      </w:r>
    </w:p>
    <w:p w14:paraId="304BA9C6" w14:textId="77777777" w:rsidR="0062792D" w:rsidRPr="008B1C02" w:rsidRDefault="0062792D" w:rsidP="0062792D">
      <w:pPr>
        <w:pStyle w:val="PL"/>
      </w:pPr>
      <w:r w:rsidRPr="008B1C02">
        <w:t xml:space="preserve">      summary: read all of the active subscriptions for the AF</w:t>
      </w:r>
    </w:p>
    <w:p w14:paraId="61BCD93C" w14:textId="77777777" w:rsidR="0062792D" w:rsidRPr="008B1C02" w:rsidRDefault="0062792D" w:rsidP="0062792D">
      <w:pPr>
        <w:pStyle w:val="PL"/>
      </w:pPr>
      <w:r w:rsidRPr="008B1C02">
        <w:t xml:space="preserve">      operationId: ReadAllSubscriptions</w:t>
      </w:r>
    </w:p>
    <w:p w14:paraId="24E6B781" w14:textId="77777777" w:rsidR="0062792D" w:rsidRPr="008B1C02" w:rsidRDefault="0062792D" w:rsidP="0062792D">
      <w:pPr>
        <w:pStyle w:val="PL"/>
      </w:pPr>
      <w:r w:rsidRPr="008B1C02">
        <w:t xml:space="preserve">      tags:</w:t>
      </w:r>
    </w:p>
    <w:p w14:paraId="421A8822" w14:textId="77777777" w:rsidR="0062792D" w:rsidRPr="008B1C02" w:rsidRDefault="0062792D" w:rsidP="0062792D">
      <w:pPr>
        <w:pStyle w:val="PL"/>
      </w:pPr>
      <w:r w:rsidRPr="008B1C02">
        <w:t xml:space="preserve">        - Service Parameter Subscrip</w:t>
      </w:r>
      <w:r w:rsidRPr="008B1C02">
        <w:rPr>
          <w:rFonts w:ascii="SimSun" w:hAnsi="SimSun" w:hint="eastAsia"/>
          <w:lang w:eastAsia="zh-CN"/>
        </w:rPr>
        <w:t>t</w:t>
      </w:r>
      <w:r w:rsidRPr="008B1C02">
        <w:t>ions</w:t>
      </w:r>
    </w:p>
    <w:p w14:paraId="0EE56A01" w14:textId="77777777" w:rsidR="0062792D" w:rsidRPr="008B1C02" w:rsidRDefault="0062792D" w:rsidP="0062792D">
      <w:pPr>
        <w:pStyle w:val="PL"/>
      </w:pPr>
      <w:r w:rsidRPr="008B1C02">
        <w:t xml:space="preserve">      parameters:</w:t>
      </w:r>
    </w:p>
    <w:p w14:paraId="12206030" w14:textId="77777777" w:rsidR="0062792D" w:rsidRPr="008B1C02" w:rsidRDefault="0062792D" w:rsidP="0062792D">
      <w:pPr>
        <w:pStyle w:val="PL"/>
      </w:pPr>
      <w:r w:rsidRPr="008B1C02">
        <w:t xml:space="preserve">        - name: gpsis</w:t>
      </w:r>
    </w:p>
    <w:p w14:paraId="7F16D146" w14:textId="77777777" w:rsidR="0062792D" w:rsidRPr="008B1C02" w:rsidRDefault="0062792D" w:rsidP="0062792D">
      <w:pPr>
        <w:pStyle w:val="PL"/>
      </w:pPr>
      <w:r w:rsidRPr="008B1C02">
        <w:t xml:space="preserve">          in: query</w:t>
      </w:r>
    </w:p>
    <w:p w14:paraId="29676158" w14:textId="77777777" w:rsidR="0062792D" w:rsidRPr="008B1C02" w:rsidRDefault="0062792D" w:rsidP="0062792D">
      <w:pPr>
        <w:pStyle w:val="PL"/>
      </w:pPr>
      <w:r w:rsidRPr="008B1C02">
        <w:t xml:space="preserve">          description: The GPSI of the requested UE(s).</w:t>
      </w:r>
    </w:p>
    <w:p w14:paraId="7E0E2AA2" w14:textId="77777777" w:rsidR="0062792D" w:rsidRPr="008B1C02" w:rsidRDefault="0062792D" w:rsidP="0062792D">
      <w:pPr>
        <w:pStyle w:val="PL"/>
      </w:pPr>
      <w:r w:rsidRPr="008B1C02">
        <w:t xml:space="preserve">          required: false</w:t>
      </w:r>
    </w:p>
    <w:p w14:paraId="00867580" w14:textId="77777777" w:rsidR="0062792D" w:rsidRPr="008B1C02" w:rsidRDefault="0062792D" w:rsidP="0062792D">
      <w:pPr>
        <w:pStyle w:val="PL"/>
      </w:pPr>
      <w:r w:rsidRPr="008B1C02">
        <w:t xml:space="preserve">          schema:</w:t>
      </w:r>
    </w:p>
    <w:p w14:paraId="415671A9" w14:textId="77777777" w:rsidR="0062792D" w:rsidRPr="008B1C02" w:rsidRDefault="0062792D" w:rsidP="0062792D">
      <w:pPr>
        <w:pStyle w:val="PL"/>
      </w:pPr>
      <w:r w:rsidRPr="008B1C02">
        <w:t xml:space="preserve">            type: array</w:t>
      </w:r>
    </w:p>
    <w:p w14:paraId="2C534926" w14:textId="77777777" w:rsidR="0062792D" w:rsidRPr="008B1C02" w:rsidRDefault="0062792D" w:rsidP="0062792D">
      <w:pPr>
        <w:pStyle w:val="PL"/>
      </w:pPr>
      <w:r w:rsidRPr="008B1C02">
        <w:t xml:space="preserve">            items:</w:t>
      </w:r>
    </w:p>
    <w:p w14:paraId="1229F333" w14:textId="77777777" w:rsidR="0062792D" w:rsidRPr="008B1C02" w:rsidRDefault="0062792D" w:rsidP="0062792D">
      <w:pPr>
        <w:pStyle w:val="PL"/>
      </w:pPr>
      <w:r w:rsidRPr="008B1C02">
        <w:t xml:space="preserve">              $ref: 'TS29571_CommonData.yaml#/components/schemas/Gpsi'</w:t>
      </w:r>
    </w:p>
    <w:p w14:paraId="6E63AE70" w14:textId="77777777" w:rsidR="0062792D" w:rsidRPr="008B1C02" w:rsidRDefault="0062792D" w:rsidP="0062792D">
      <w:pPr>
        <w:pStyle w:val="PL"/>
      </w:pPr>
      <w:r w:rsidRPr="008B1C02">
        <w:t xml:space="preserve">            minItems: 1</w:t>
      </w:r>
    </w:p>
    <w:p w14:paraId="0127E066" w14:textId="77777777" w:rsidR="0062792D" w:rsidRPr="008B1C02" w:rsidRDefault="0062792D" w:rsidP="0062792D">
      <w:pPr>
        <w:pStyle w:val="PL"/>
      </w:pPr>
      <w:r w:rsidRPr="008B1C02">
        <w:t xml:space="preserve">        - name: ip-addrs</w:t>
      </w:r>
    </w:p>
    <w:p w14:paraId="71D85722" w14:textId="77777777" w:rsidR="0062792D" w:rsidRPr="008B1C02" w:rsidRDefault="0062792D" w:rsidP="0062792D">
      <w:pPr>
        <w:pStyle w:val="PL"/>
      </w:pPr>
      <w:r w:rsidRPr="008B1C02">
        <w:t xml:space="preserve">          in: query</w:t>
      </w:r>
    </w:p>
    <w:p w14:paraId="1393A865" w14:textId="77777777" w:rsidR="0062792D" w:rsidRPr="008B1C02" w:rsidRDefault="0062792D" w:rsidP="0062792D">
      <w:pPr>
        <w:pStyle w:val="PL"/>
      </w:pPr>
      <w:r w:rsidRPr="008B1C02">
        <w:t xml:space="preserve">          description: The IP address(es) of the requested UE(s).</w:t>
      </w:r>
    </w:p>
    <w:p w14:paraId="22AFDF12" w14:textId="77777777" w:rsidR="0062792D" w:rsidRPr="008B1C02" w:rsidRDefault="0062792D" w:rsidP="0062792D">
      <w:pPr>
        <w:pStyle w:val="PL"/>
      </w:pPr>
      <w:r w:rsidRPr="008B1C02">
        <w:t xml:space="preserve">          required: false</w:t>
      </w:r>
    </w:p>
    <w:p w14:paraId="500D67BE" w14:textId="77777777" w:rsidR="0062792D" w:rsidRPr="008B1C02" w:rsidRDefault="0062792D" w:rsidP="0062792D">
      <w:pPr>
        <w:pStyle w:val="PL"/>
      </w:pPr>
      <w:r w:rsidRPr="008B1C02">
        <w:t xml:space="preserve">          schema:</w:t>
      </w:r>
    </w:p>
    <w:p w14:paraId="2D51B253" w14:textId="77777777" w:rsidR="0062792D" w:rsidRPr="008B1C02" w:rsidRDefault="0062792D" w:rsidP="0062792D">
      <w:pPr>
        <w:pStyle w:val="PL"/>
      </w:pPr>
      <w:r w:rsidRPr="008B1C02">
        <w:t xml:space="preserve">            type: array</w:t>
      </w:r>
    </w:p>
    <w:p w14:paraId="3232ECE0" w14:textId="77777777" w:rsidR="0062792D" w:rsidRPr="008B1C02" w:rsidRDefault="0062792D" w:rsidP="0062792D">
      <w:pPr>
        <w:pStyle w:val="PL"/>
      </w:pPr>
      <w:r w:rsidRPr="008B1C02">
        <w:t xml:space="preserve">            items:</w:t>
      </w:r>
    </w:p>
    <w:p w14:paraId="66B6153B" w14:textId="77777777" w:rsidR="0062792D" w:rsidRPr="008B1C02" w:rsidRDefault="0062792D" w:rsidP="0062792D">
      <w:pPr>
        <w:pStyle w:val="PL"/>
      </w:pPr>
      <w:r w:rsidRPr="008B1C02">
        <w:t xml:space="preserve">              $ref: 'TS29571_CommonData.yaml#/components/schemas/IpAddr'</w:t>
      </w:r>
    </w:p>
    <w:p w14:paraId="725959B0" w14:textId="77777777" w:rsidR="0062792D" w:rsidRPr="008B1C02" w:rsidRDefault="0062792D" w:rsidP="0062792D">
      <w:pPr>
        <w:pStyle w:val="PL"/>
      </w:pPr>
      <w:r w:rsidRPr="008B1C02">
        <w:t xml:space="preserve">            minItems: 1</w:t>
      </w:r>
    </w:p>
    <w:p w14:paraId="68D2AC4C" w14:textId="77777777" w:rsidR="0062792D" w:rsidRPr="008B1C02" w:rsidRDefault="0062792D" w:rsidP="0062792D">
      <w:pPr>
        <w:pStyle w:val="PL"/>
      </w:pPr>
      <w:r w:rsidRPr="008B1C02">
        <w:t xml:space="preserve">        - name: ip-domain</w:t>
      </w:r>
    </w:p>
    <w:p w14:paraId="7528C715" w14:textId="77777777" w:rsidR="0062792D" w:rsidRPr="008B1C02" w:rsidRDefault="0062792D" w:rsidP="0062792D">
      <w:pPr>
        <w:pStyle w:val="PL"/>
      </w:pPr>
      <w:r w:rsidRPr="008B1C02">
        <w:t xml:space="preserve">          in: query</w:t>
      </w:r>
    </w:p>
    <w:p w14:paraId="386A6AEA" w14:textId="77777777" w:rsidR="0062792D" w:rsidRPr="008B1C02" w:rsidRDefault="0062792D" w:rsidP="0062792D">
      <w:pPr>
        <w:pStyle w:val="PL"/>
      </w:pPr>
      <w:r w:rsidRPr="008B1C02">
        <w:t xml:space="preserve">          description: &gt;</w:t>
      </w:r>
    </w:p>
    <w:p w14:paraId="65945744" w14:textId="77777777" w:rsidR="0062792D" w:rsidRPr="008B1C02" w:rsidRDefault="0062792D" w:rsidP="0062792D">
      <w:pPr>
        <w:pStyle w:val="PL"/>
      </w:pPr>
      <w:r w:rsidRPr="008B1C02">
        <w:t xml:space="preserve">            The IPv4 address domain identifier. The attribute may only be provided</w:t>
      </w:r>
    </w:p>
    <w:p w14:paraId="06E4B7C1" w14:textId="77777777" w:rsidR="0062792D" w:rsidRPr="008B1C02" w:rsidRDefault="0062792D" w:rsidP="0062792D">
      <w:pPr>
        <w:pStyle w:val="PL"/>
      </w:pPr>
      <w:r w:rsidRPr="008B1C02">
        <w:t xml:space="preserve">            if IPv4 address is included in the ip-addrs query parameter.</w:t>
      </w:r>
    </w:p>
    <w:p w14:paraId="0F6A17BF" w14:textId="77777777" w:rsidR="0062792D" w:rsidRPr="008B1C02" w:rsidRDefault="0062792D" w:rsidP="0062792D">
      <w:pPr>
        <w:pStyle w:val="PL"/>
      </w:pPr>
      <w:r w:rsidRPr="008B1C02">
        <w:t xml:space="preserve">          required: false</w:t>
      </w:r>
    </w:p>
    <w:p w14:paraId="741DA970" w14:textId="77777777" w:rsidR="0062792D" w:rsidRPr="008B1C02" w:rsidRDefault="0062792D" w:rsidP="0062792D">
      <w:pPr>
        <w:pStyle w:val="PL"/>
      </w:pPr>
      <w:r w:rsidRPr="008B1C02">
        <w:t xml:space="preserve">          schema:</w:t>
      </w:r>
    </w:p>
    <w:p w14:paraId="30FA3097" w14:textId="77777777" w:rsidR="0062792D" w:rsidRPr="008B1C02" w:rsidRDefault="0062792D" w:rsidP="0062792D">
      <w:pPr>
        <w:pStyle w:val="PL"/>
      </w:pPr>
      <w:r w:rsidRPr="008B1C02">
        <w:t xml:space="preserve">            type: string</w:t>
      </w:r>
    </w:p>
    <w:p w14:paraId="0926D0EC" w14:textId="77777777" w:rsidR="0062792D" w:rsidRPr="008B1C02" w:rsidRDefault="0062792D" w:rsidP="0062792D">
      <w:pPr>
        <w:pStyle w:val="PL"/>
      </w:pPr>
      <w:r w:rsidRPr="008B1C02">
        <w:t xml:space="preserve">        - name: mac-addrs</w:t>
      </w:r>
    </w:p>
    <w:p w14:paraId="3129ACD3" w14:textId="77777777" w:rsidR="0062792D" w:rsidRPr="008B1C02" w:rsidRDefault="0062792D" w:rsidP="0062792D">
      <w:pPr>
        <w:pStyle w:val="PL"/>
      </w:pPr>
      <w:r w:rsidRPr="008B1C02">
        <w:t xml:space="preserve">          in: query</w:t>
      </w:r>
    </w:p>
    <w:p w14:paraId="26D7F23F" w14:textId="77777777" w:rsidR="0062792D" w:rsidRPr="008B1C02" w:rsidRDefault="0062792D" w:rsidP="0062792D">
      <w:pPr>
        <w:pStyle w:val="PL"/>
      </w:pPr>
      <w:r w:rsidRPr="008B1C02">
        <w:t xml:space="preserve">          description: The MAC address(es) of the requested UE(s).</w:t>
      </w:r>
    </w:p>
    <w:p w14:paraId="45751B53" w14:textId="77777777" w:rsidR="0062792D" w:rsidRPr="008B1C02" w:rsidRDefault="0062792D" w:rsidP="0062792D">
      <w:pPr>
        <w:pStyle w:val="PL"/>
      </w:pPr>
      <w:r w:rsidRPr="008B1C02">
        <w:lastRenderedPageBreak/>
        <w:t xml:space="preserve">          required: false</w:t>
      </w:r>
    </w:p>
    <w:p w14:paraId="38A62116" w14:textId="77777777" w:rsidR="0062792D" w:rsidRPr="008B1C02" w:rsidRDefault="0062792D" w:rsidP="0062792D">
      <w:pPr>
        <w:pStyle w:val="PL"/>
      </w:pPr>
      <w:r w:rsidRPr="008B1C02">
        <w:t xml:space="preserve">          schema:</w:t>
      </w:r>
    </w:p>
    <w:p w14:paraId="58500BFA" w14:textId="77777777" w:rsidR="0062792D" w:rsidRPr="008B1C02" w:rsidRDefault="0062792D" w:rsidP="0062792D">
      <w:pPr>
        <w:pStyle w:val="PL"/>
      </w:pPr>
      <w:r w:rsidRPr="008B1C02">
        <w:t xml:space="preserve">            type: array</w:t>
      </w:r>
    </w:p>
    <w:p w14:paraId="11E85E80" w14:textId="77777777" w:rsidR="0062792D" w:rsidRPr="008B1C02" w:rsidRDefault="0062792D" w:rsidP="0062792D">
      <w:pPr>
        <w:pStyle w:val="PL"/>
      </w:pPr>
      <w:r w:rsidRPr="008B1C02">
        <w:t xml:space="preserve">            items:</w:t>
      </w:r>
    </w:p>
    <w:p w14:paraId="1A7DFE76" w14:textId="77777777" w:rsidR="0062792D" w:rsidRPr="008B1C02" w:rsidRDefault="0062792D" w:rsidP="0062792D">
      <w:pPr>
        <w:pStyle w:val="PL"/>
      </w:pPr>
      <w:r w:rsidRPr="008B1C02">
        <w:t xml:space="preserve">              $ref: 'TS29571_CommonData.yaml#/components/schemas/MacAddr48'</w:t>
      </w:r>
    </w:p>
    <w:p w14:paraId="6E97C3EA" w14:textId="77777777" w:rsidR="0062792D" w:rsidRPr="008B1C02" w:rsidRDefault="0062792D" w:rsidP="0062792D">
      <w:pPr>
        <w:pStyle w:val="PL"/>
      </w:pPr>
      <w:r w:rsidRPr="008B1C02">
        <w:t xml:space="preserve">            minItems: 1</w:t>
      </w:r>
    </w:p>
    <w:p w14:paraId="4F43DA0C" w14:textId="77777777" w:rsidR="0062792D" w:rsidRPr="008B1C02" w:rsidRDefault="0062792D" w:rsidP="0062792D">
      <w:pPr>
        <w:pStyle w:val="PL"/>
      </w:pPr>
      <w:r w:rsidRPr="008B1C02">
        <w:t xml:space="preserve">      responses:</w:t>
      </w:r>
    </w:p>
    <w:p w14:paraId="7910E9E1" w14:textId="77777777" w:rsidR="0062792D" w:rsidRPr="008B1C02" w:rsidRDefault="0062792D" w:rsidP="0062792D">
      <w:pPr>
        <w:pStyle w:val="PL"/>
      </w:pPr>
      <w:r w:rsidRPr="008B1C02">
        <w:t xml:space="preserve">        '200':</w:t>
      </w:r>
    </w:p>
    <w:p w14:paraId="18E94FAE" w14:textId="77777777" w:rsidR="0062792D" w:rsidRPr="008B1C02" w:rsidRDefault="0062792D" w:rsidP="0062792D">
      <w:pPr>
        <w:pStyle w:val="PL"/>
      </w:pPr>
      <w:r w:rsidRPr="008B1C02">
        <w:t xml:space="preserve">          description: OK. </w:t>
      </w:r>
    </w:p>
    <w:p w14:paraId="49A29243" w14:textId="77777777" w:rsidR="0062792D" w:rsidRPr="008B1C02" w:rsidRDefault="0062792D" w:rsidP="0062792D">
      <w:pPr>
        <w:pStyle w:val="PL"/>
      </w:pPr>
      <w:r w:rsidRPr="008B1C02">
        <w:t xml:space="preserve">          content:</w:t>
      </w:r>
    </w:p>
    <w:p w14:paraId="7CD1FC30" w14:textId="77777777" w:rsidR="0062792D" w:rsidRPr="008B1C02" w:rsidRDefault="0062792D" w:rsidP="0062792D">
      <w:pPr>
        <w:pStyle w:val="PL"/>
      </w:pPr>
      <w:r w:rsidRPr="008B1C02">
        <w:t xml:space="preserve">            application/json:</w:t>
      </w:r>
    </w:p>
    <w:p w14:paraId="1EC4B434" w14:textId="77777777" w:rsidR="0062792D" w:rsidRPr="008B1C02" w:rsidRDefault="0062792D" w:rsidP="0062792D">
      <w:pPr>
        <w:pStyle w:val="PL"/>
      </w:pPr>
      <w:r w:rsidRPr="008B1C02">
        <w:t xml:space="preserve">              schema:</w:t>
      </w:r>
    </w:p>
    <w:p w14:paraId="7B41DE9E" w14:textId="77777777" w:rsidR="0062792D" w:rsidRPr="008B1C02" w:rsidRDefault="0062792D" w:rsidP="0062792D">
      <w:pPr>
        <w:pStyle w:val="PL"/>
      </w:pPr>
      <w:r w:rsidRPr="008B1C02">
        <w:t xml:space="preserve">                type: array</w:t>
      </w:r>
    </w:p>
    <w:p w14:paraId="2906484A" w14:textId="77777777" w:rsidR="0062792D" w:rsidRPr="008B1C02" w:rsidRDefault="0062792D" w:rsidP="0062792D">
      <w:pPr>
        <w:pStyle w:val="PL"/>
      </w:pPr>
      <w:r w:rsidRPr="008B1C02">
        <w:t xml:space="preserve">                items:</w:t>
      </w:r>
    </w:p>
    <w:p w14:paraId="71100025" w14:textId="77777777" w:rsidR="0062792D" w:rsidRPr="008B1C02" w:rsidRDefault="0062792D" w:rsidP="0062792D">
      <w:pPr>
        <w:pStyle w:val="PL"/>
      </w:pPr>
      <w:r w:rsidRPr="008B1C02">
        <w:t xml:space="preserve">                  $ref: '#/components/schemas/ServiceParameterData'</w:t>
      </w:r>
    </w:p>
    <w:p w14:paraId="0DE26D4D" w14:textId="77777777" w:rsidR="0062792D" w:rsidRPr="008B1C02" w:rsidRDefault="0062792D" w:rsidP="0062792D">
      <w:pPr>
        <w:pStyle w:val="PL"/>
      </w:pPr>
      <w:r w:rsidRPr="008B1C02">
        <w:t xml:space="preserve">                minItems: 0</w:t>
      </w:r>
    </w:p>
    <w:p w14:paraId="4287DF24" w14:textId="77777777" w:rsidR="0062792D" w:rsidRPr="008B1C02" w:rsidRDefault="0062792D" w:rsidP="0062792D">
      <w:pPr>
        <w:pStyle w:val="PL"/>
      </w:pPr>
      <w:r w:rsidRPr="008B1C02">
        <w:t xml:space="preserve">        '307':</w:t>
      </w:r>
    </w:p>
    <w:p w14:paraId="71883C72" w14:textId="77777777" w:rsidR="0062792D" w:rsidRPr="008B1C02" w:rsidRDefault="0062792D" w:rsidP="0062792D">
      <w:pPr>
        <w:pStyle w:val="PL"/>
      </w:pPr>
      <w:r w:rsidRPr="008B1C02">
        <w:t xml:space="preserve">          $ref: 'TS29122_CommonData.yaml#/components/responses/307'</w:t>
      </w:r>
    </w:p>
    <w:p w14:paraId="1283CF7D" w14:textId="77777777" w:rsidR="0062792D" w:rsidRPr="008B1C02" w:rsidRDefault="0062792D" w:rsidP="0062792D">
      <w:pPr>
        <w:pStyle w:val="PL"/>
      </w:pPr>
      <w:r w:rsidRPr="008B1C02">
        <w:t xml:space="preserve">        '308':</w:t>
      </w:r>
    </w:p>
    <w:p w14:paraId="65BB9B71" w14:textId="77777777" w:rsidR="0062792D" w:rsidRPr="008B1C02" w:rsidRDefault="0062792D" w:rsidP="0062792D">
      <w:pPr>
        <w:pStyle w:val="PL"/>
      </w:pPr>
      <w:r w:rsidRPr="008B1C02">
        <w:t xml:space="preserve">          $ref: 'TS29122_CommonData.yaml#/components/responses/308'</w:t>
      </w:r>
    </w:p>
    <w:p w14:paraId="69471E42" w14:textId="77777777" w:rsidR="0062792D" w:rsidRPr="008B1C02" w:rsidRDefault="0062792D" w:rsidP="0062792D">
      <w:pPr>
        <w:pStyle w:val="PL"/>
      </w:pPr>
      <w:r w:rsidRPr="008B1C02">
        <w:t xml:space="preserve">        '400':</w:t>
      </w:r>
    </w:p>
    <w:p w14:paraId="6860AC81" w14:textId="77777777" w:rsidR="0062792D" w:rsidRPr="008B1C02" w:rsidRDefault="0062792D" w:rsidP="0062792D">
      <w:pPr>
        <w:pStyle w:val="PL"/>
      </w:pPr>
      <w:r w:rsidRPr="008B1C02">
        <w:t xml:space="preserve">          $ref: 'TS29122_CommonData.yaml#/components/responses/400'</w:t>
      </w:r>
    </w:p>
    <w:p w14:paraId="5FC6CB98" w14:textId="77777777" w:rsidR="0062792D" w:rsidRPr="008B1C02" w:rsidRDefault="0062792D" w:rsidP="0062792D">
      <w:pPr>
        <w:pStyle w:val="PL"/>
      </w:pPr>
      <w:r w:rsidRPr="008B1C02">
        <w:t xml:space="preserve">        '401':</w:t>
      </w:r>
    </w:p>
    <w:p w14:paraId="687D7449" w14:textId="77777777" w:rsidR="0062792D" w:rsidRPr="008B1C02" w:rsidRDefault="0062792D" w:rsidP="0062792D">
      <w:pPr>
        <w:pStyle w:val="PL"/>
      </w:pPr>
      <w:r w:rsidRPr="008B1C02">
        <w:t xml:space="preserve">          $ref: 'TS29122_CommonData.yaml#/components/responses/401'</w:t>
      </w:r>
    </w:p>
    <w:p w14:paraId="2FE30E34" w14:textId="77777777" w:rsidR="0062792D" w:rsidRPr="008B1C02" w:rsidRDefault="0062792D" w:rsidP="0062792D">
      <w:pPr>
        <w:pStyle w:val="PL"/>
      </w:pPr>
      <w:r w:rsidRPr="008B1C02">
        <w:t xml:space="preserve">        '403':</w:t>
      </w:r>
    </w:p>
    <w:p w14:paraId="34A4BA22" w14:textId="77777777" w:rsidR="0062792D" w:rsidRPr="008B1C02" w:rsidRDefault="0062792D" w:rsidP="0062792D">
      <w:pPr>
        <w:pStyle w:val="PL"/>
      </w:pPr>
      <w:r w:rsidRPr="008B1C02">
        <w:t xml:space="preserve">          $ref: 'TS29122_CommonData.yaml#/components/responses/403'</w:t>
      </w:r>
    </w:p>
    <w:p w14:paraId="2E856AA4" w14:textId="77777777" w:rsidR="0062792D" w:rsidRPr="008B1C02" w:rsidRDefault="0062792D" w:rsidP="0062792D">
      <w:pPr>
        <w:pStyle w:val="PL"/>
      </w:pPr>
      <w:r w:rsidRPr="008B1C02">
        <w:t xml:space="preserve">        '404':</w:t>
      </w:r>
    </w:p>
    <w:p w14:paraId="4F58E992" w14:textId="77777777" w:rsidR="0062792D" w:rsidRPr="008B1C02" w:rsidRDefault="0062792D" w:rsidP="0062792D">
      <w:pPr>
        <w:pStyle w:val="PL"/>
      </w:pPr>
      <w:r w:rsidRPr="008B1C02">
        <w:t xml:space="preserve">          $ref: 'TS29122_CommonData.yaml#/components/responses/404'</w:t>
      </w:r>
    </w:p>
    <w:p w14:paraId="210577A2" w14:textId="77777777" w:rsidR="0062792D" w:rsidRPr="008B1C02" w:rsidRDefault="0062792D" w:rsidP="0062792D">
      <w:pPr>
        <w:pStyle w:val="PL"/>
      </w:pPr>
      <w:r w:rsidRPr="008B1C02">
        <w:t xml:space="preserve">        '406':</w:t>
      </w:r>
    </w:p>
    <w:p w14:paraId="69CB4369" w14:textId="77777777" w:rsidR="0062792D" w:rsidRPr="008B1C02" w:rsidRDefault="0062792D" w:rsidP="0062792D">
      <w:pPr>
        <w:pStyle w:val="PL"/>
      </w:pPr>
      <w:r w:rsidRPr="008B1C02">
        <w:t xml:space="preserve">          $ref: 'TS29122_CommonData.yaml#/components/responses/406'</w:t>
      </w:r>
    </w:p>
    <w:p w14:paraId="35E610E0" w14:textId="77777777" w:rsidR="0062792D" w:rsidRPr="008B1C02" w:rsidRDefault="0062792D" w:rsidP="0062792D">
      <w:pPr>
        <w:pStyle w:val="PL"/>
      </w:pPr>
      <w:r w:rsidRPr="008B1C02">
        <w:t xml:space="preserve">        '429':</w:t>
      </w:r>
    </w:p>
    <w:p w14:paraId="56223345" w14:textId="77777777" w:rsidR="0062792D" w:rsidRPr="008B1C02" w:rsidRDefault="0062792D" w:rsidP="0062792D">
      <w:pPr>
        <w:pStyle w:val="PL"/>
      </w:pPr>
      <w:r w:rsidRPr="008B1C02">
        <w:t xml:space="preserve">          $ref: 'TS29122_CommonData.yaml#/components/responses/429'</w:t>
      </w:r>
    </w:p>
    <w:p w14:paraId="7915CC5C" w14:textId="77777777" w:rsidR="0062792D" w:rsidRPr="008B1C02" w:rsidRDefault="0062792D" w:rsidP="0062792D">
      <w:pPr>
        <w:pStyle w:val="PL"/>
      </w:pPr>
      <w:r w:rsidRPr="008B1C02">
        <w:t xml:space="preserve">        '500':</w:t>
      </w:r>
    </w:p>
    <w:p w14:paraId="544DCDA5" w14:textId="77777777" w:rsidR="0062792D" w:rsidRPr="008B1C02" w:rsidRDefault="0062792D" w:rsidP="0062792D">
      <w:pPr>
        <w:pStyle w:val="PL"/>
      </w:pPr>
      <w:r w:rsidRPr="008B1C02">
        <w:t xml:space="preserve">          $ref: 'TS29122_CommonData.yaml#/components/responses/500'</w:t>
      </w:r>
    </w:p>
    <w:p w14:paraId="47D72642" w14:textId="77777777" w:rsidR="0062792D" w:rsidRPr="008B1C02" w:rsidRDefault="0062792D" w:rsidP="0062792D">
      <w:pPr>
        <w:pStyle w:val="PL"/>
      </w:pPr>
      <w:r w:rsidRPr="008B1C02">
        <w:t xml:space="preserve">        '503':</w:t>
      </w:r>
    </w:p>
    <w:p w14:paraId="23E37A5C" w14:textId="77777777" w:rsidR="0062792D" w:rsidRPr="008B1C02" w:rsidRDefault="0062792D" w:rsidP="0062792D">
      <w:pPr>
        <w:pStyle w:val="PL"/>
      </w:pPr>
      <w:r w:rsidRPr="008B1C02">
        <w:t xml:space="preserve">          $ref: 'TS29122_CommonData.yaml#/components/responses/503'</w:t>
      </w:r>
    </w:p>
    <w:p w14:paraId="68D9E0BA" w14:textId="77777777" w:rsidR="0062792D" w:rsidRPr="008B1C02" w:rsidRDefault="0062792D" w:rsidP="0062792D">
      <w:pPr>
        <w:pStyle w:val="PL"/>
      </w:pPr>
      <w:r w:rsidRPr="008B1C02">
        <w:t xml:space="preserve">        default:</w:t>
      </w:r>
    </w:p>
    <w:p w14:paraId="098F4073" w14:textId="77777777" w:rsidR="0062792D" w:rsidRPr="008B1C02" w:rsidRDefault="0062792D" w:rsidP="0062792D">
      <w:pPr>
        <w:pStyle w:val="PL"/>
      </w:pPr>
      <w:r w:rsidRPr="008B1C02">
        <w:t xml:space="preserve">          $ref: 'TS29122_CommonData.yaml#/components/responses/default'</w:t>
      </w:r>
    </w:p>
    <w:p w14:paraId="57A83F70" w14:textId="77777777" w:rsidR="0062792D" w:rsidRPr="008B1C02" w:rsidRDefault="0062792D" w:rsidP="0062792D">
      <w:pPr>
        <w:pStyle w:val="PL"/>
      </w:pPr>
    </w:p>
    <w:p w14:paraId="6C968659" w14:textId="77777777" w:rsidR="0062792D" w:rsidRPr="008B1C02" w:rsidRDefault="0062792D" w:rsidP="0062792D">
      <w:pPr>
        <w:pStyle w:val="PL"/>
      </w:pPr>
      <w:r w:rsidRPr="008B1C02">
        <w:t xml:space="preserve">    post:</w:t>
      </w:r>
    </w:p>
    <w:p w14:paraId="65ACFC4A" w14:textId="77777777" w:rsidR="0062792D" w:rsidRPr="008B1C02" w:rsidRDefault="0062792D" w:rsidP="0062792D">
      <w:pPr>
        <w:pStyle w:val="PL"/>
      </w:pPr>
      <w:r w:rsidRPr="008B1C02">
        <w:t xml:space="preserve">      summary: Creates a new subscription resource </w:t>
      </w:r>
    </w:p>
    <w:p w14:paraId="38579BBE" w14:textId="77777777" w:rsidR="0062792D" w:rsidRPr="008B1C02" w:rsidRDefault="0062792D" w:rsidP="0062792D">
      <w:pPr>
        <w:pStyle w:val="PL"/>
      </w:pPr>
      <w:r w:rsidRPr="008B1C02">
        <w:t xml:space="preserve">      operationId: CreateAnSubscription</w:t>
      </w:r>
    </w:p>
    <w:p w14:paraId="13FEA157" w14:textId="77777777" w:rsidR="0062792D" w:rsidRPr="008B1C02" w:rsidRDefault="0062792D" w:rsidP="0062792D">
      <w:pPr>
        <w:pStyle w:val="PL"/>
      </w:pPr>
      <w:r w:rsidRPr="008B1C02">
        <w:t xml:space="preserve">      tags:</w:t>
      </w:r>
    </w:p>
    <w:p w14:paraId="2A804DDD" w14:textId="77777777" w:rsidR="0062792D" w:rsidRPr="008B1C02" w:rsidRDefault="0062792D" w:rsidP="0062792D">
      <w:pPr>
        <w:pStyle w:val="PL"/>
      </w:pPr>
      <w:r w:rsidRPr="008B1C02">
        <w:t xml:space="preserve">        - Service Parameter Subscriptions</w:t>
      </w:r>
    </w:p>
    <w:p w14:paraId="1737E729" w14:textId="77777777" w:rsidR="0062792D" w:rsidRPr="008B1C02" w:rsidRDefault="0062792D" w:rsidP="0062792D">
      <w:pPr>
        <w:pStyle w:val="PL"/>
      </w:pPr>
      <w:r w:rsidRPr="008B1C02">
        <w:t xml:space="preserve">      requestBody:</w:t>
      </w:r>
    </w:p>
    <w:p w14:paraId="56ABDB7F" w14:textId="77777777" w:rsidR="0062792D" w:rsidRPr="008B1C02" w:rsidRDefault="0062792D" w:rsidP="0062792D">
      <w:pPr>
        <w:pStyle w:val="PL"/>
      </w:pPr>
      <w:r w:rsidRPr="008B1C02">
        <w:t xml:space="preserve">        description: Request to create a new subscription resource</w:t>
      </w:r>
    </w:p>
    <w:p w14:paraId="1A107B8B" w14:textId="77777777" w:rsidR="0062792D" w:rsidRPr="008B1C02" w:rsidRDefault="0062792D" w:rsidP="0062792D">
      <w:pPr>
        <w:pStyle w:val="PL"/>
      </w:pPr>
      <w:r w:rsidRPr="008B1C02">
        <w:t xml:space="preserve">        required: true</w:t>
      </w:r>
    </w:p>
    <w:p w14:paraId="05604643" w14:textId="77777777" w:rsidR="0062792D" w:rsidRPr="008B1C02" w:rsidRDefault="0062792D" w:rsidP="0062792D">
      <w:pPr>
        <w:pStyle w:val="PL"/>
      </w:pPr>
      <w:r w:rsidRPr="008B1C02">
        <w:t xml:space="preserve">        content:</w:t>
      </w:r>
    </w:p>
    <w:p w14:paraId="597425BF" w14:textId="77777777" w:rsidR="0062792D" w:rsidRPr="008B1C02" w:rsidRDefault="0062792D" w:rsidP="0062792D">
      <w:pPr>
        <w:pStyle w:val="PL"/>
      </w:pPr>
      <w:r w:rsidRPr="008B1C02">
        <w:t xml:space="preserve">          application/json:</w:t>
      </w:r>
    </w:p>
    <w:p w14:paraId="57D8ED12" w14:textId="77777777" w:rsidR="0062792D" w:rsidRPr="008B1C02" w:rsidRDefault="0062792D" w:rsidP="0062792D">
      <w:pPr>
        <w:pStyle w:val="PL"/>
      </w:pPr>
      <w:r w:rsidRPr="008B1C02">
        <w:t xml:space="preserve">            schema:</w:t>
      </w:r>
    </w:p>
    <w:p w14:paraId="380BBFD4" w14:textId="77777777" w:rsidR="0062792D" w:rsidRPr="008B1C02" w:rsidRDefault="0062792D" w:rsidP="0062792D">
      <w:pPr>
        <w:pStyle w:val="PL"/>
      </w:pPr>
      <w:r w:rsidRPr="008B1C02">
        <w:t xml:space="preserve">              $ref: '#/components/schemas/ServiceParameterData'</w:t>
      </w:r>
    </w:p>
    <w:p w14:paraId="35CAFE42" w14:textId="77777777" w:rsidR="0062792D" w:rsidRPr="008B1C02" w:rsidRDefault="0062792D" w:rsidP="0062792D">
      <w:pPr>
        <w:pStyle w:val="PL"/>
      </w:pPr>
      <w:r w:rsidRPr="008B1C02">
        <w:t xml:space="preserve">      responses:</w:t>
      </w:r>
    </w:p>
    <w:p w14:paraId="47890670" w14:textId="77777777" w:rsidR="0062792D" w:rsidRPr="008B1C02" w:rsidRDefault="0062792D" w:rsidP="0062792D">
      <w:pPr>
        <w:pStyle w:val="PL"/>
      </w:pPr>
      <w:r w:rsidRPr="008B1C02">
        <w:t xml:space="preserve">        '201':</w:t>
      </w:r>
    </w:p>
    <w:p w14:paraId="6EC8D612" w14:textId="77777777" w:rsidR="0062792D" w:rsidRPr="008B1C02" w:rsidRDefault="0062792D" w:rsidP="0062792D">
      <w:pPr>
        <w:pStyle w:val="PL"/>
      </w:pPr>
      <w:r w:rsidRPr="008B1C02">
        <w:t xml:space="preserve">          description: Created (Successful creation of subscription)</w:t>
      </w:r>
    </w:p>
    <w:p w14:paraId="29C95325" w14:textId="77777777" w:rsidR="0062792D" w:rsidRPr="008B1C02" w:rsidRDefault="0062792D" w:rsidP="0062792D">
      <w:pPr>
        <w:pStyle w:val="PL"/>
      </w:pPr>
      <w:r w:rsidRPr="008B1C02">
        <w:t xml:space="preserve">          content:</w:t>
      </w:r>
    </w:p>
    <w:p w14:paraId="2B878DC8" w14:textId="77777777" w:rsidR="0062792D" w:rsidRPr="008B1C02" w:rsidRDefault="0062792D" w:rsidP="0062792D">
      <w:pPr>
        <w:pStyle w:val="PL"/>
      </w:pPr>
      <w:r w:rsidRPr="008B1C02">
        <w:t xml:space="preserve">            application/json:</w:t>
      </w:r>
    </w:p>
    <w:p w14:paraId="0A56F53F" w14:textId="77777777" w:rsidR="0062792D" w:rsidRPr="008B1C02" w:rsidRDefault="0062792D" w:rsidP="0062792D">
      <w:pPr>
        <w:pStyle w:val="PL"/>
      </w:pPr>
      <w:r w:rsidRPr="008B1C02">
        <w:t xml:space="preserve">              schema:</w:t>
      </w:r>
    </w:p>
    <w:p w14:paraId="450B1F38" w14:textId="77777777" w:rsidR="0062792D" w:rsidRPr="008B1C02" w:rsidRDefault="0062792D" w:rsidP="0062792D">
      <w:pPr>
        <w:pStyle w:val="PL"/>
      </w:pPr>
      <w:r w:rsidRPr="008B1C02">
        <w:t xml:space="preserve">                $ref: '#/components/schemas/ServiceParameterData'</w:t>
      </w:r>
    </w:p>
    <w:p w14:paraId="56B97D10" w14:textId="77777777" w:rsidR="0062792D" w:rsidRPr="008B1C02" w:rsidRDefault="0062792D" w:rsidP="0062792D">
      <w:pPr>
        <w:pStyle w:val="PL"/>
      </w:pPr>
      <w:r w:rsidRPr="008B1C02">
        <w:t xml:space="preserve">          headers:</w:t>
      </w:r>
    </w:p>
    <w:p w14:paraId="24FFA0DC" w14:textId="77777777" w:rsidR="0062792D" w:rsidRPr="008B1C02" w:rsidRDefault="0062792D" w:rsidP="0062792D">
      <w:pPr>
        <w:pStyle w:val="PL"/>
      </w:pPr>
      <w:r w:rsidRPr="008B1C02">
        <w:t xml:space="preserve">            Location:</w:t>
      </w:r>
    </w:p>
    <w:p w14:paraId="7DCAEDC9" w14:textId="77777777" w:rsidR="0062792D" w:rsidRPr="008B1C02" w:rsidRDefault="0062792D" w:rsidP="0062792D">
      <w:pPr>
        <w:pStyle w:val="PL"/>
      </w:pPr>
      <w:r w:rsidRPr="008B1C02">
        <w:t xml:space="preserve">              description: Contains the URI of the newly created resource.</w:t>
      </w:r>
    </w:p>
    <w:p w14:paraId="6D113E5D" w14:textId="77777777" w:rsidR="0062792D" w:rsidRPr="008B1C02" w:rsidRDefault="0062792D" w:rsidP="0062792D">
      <w:pPr>
        <w:pStyle w:val="PL"/>
      </w:pPr>
      <w:r w:rsidRPr="008B1C02">
        <w:t xml:space="preserve">              required: true</w:t>
      </w:r>
    </w:p>
    <w:p w14:paraId="499269D9" w14:textId="77777777" w:rsidR="0062792D" w:rsidRPr="008B1C02" w:rsidRDefault="0062792D" w:rsidP="0062792D">
      <w:pPr>
        <w:pStyle w:val="PL"/>
      </w:pPr>
      <w:r w:rsidRPr="008B1C02">
        <w:t xml:space="preserve">              schema:</w:t>
      </w:r>
    </w:p>
    <w:p w14:paraId="10F3919C" w14:textId="77777777" w:rsidR="0062792D" w:rsidRPr="008B1C02" w:rsidRDefault="0062792D" w:rsidP="0062792D">
      <w:pPr>
        <w:pStyle w:val="PL"/>
      </w:pPr>
      <w:r w:rsidRPr="008B1C02">
        <w:t xml:space="preserve">                type: string</w:t>
      </w:r>
    </w:p>
    <w:p w14:paraId="6B25D719" w14:textId="77777777" w:rsidR="0062792D" w:rsidRPr="008B1C02" w:rsidRDefault="0062792D" w:rsidP="0062792D">
      <w:pPr>
        <w:pStyle w:val="PL"/>
      </w:pPr>
      <w:r w:rsidRPr="008B1C02">
        <w:t xml:space="preserve">        '400':</w:t>
      </w:r>
    </w:p>
    <w:p w14:paraId="25B9DA96" w14:textId="77777777" w:rsidR="0062792D" w:rsidRPr="008B1C02" w:rsidRDefault="0062792D" w:rsidP="0062792D">
      <w:pPr>
        <w:pStyle w:val="PL"/>
      </w:pPr>
      <w:r w:rsidRPr="008B1C02">
        <w:t xml:space="preserve">          $ref: 'TS29122_CommonData.yaml#/components/responses/400'</w:t>
      </w:r>
    </w:p>
    <w:p w14:paraId="660373BF" w14:textId="77777777" w:rsidR="0062792D" w:rsidRPr="008B1C02" w:rsidRDefault="0062792D" w:rsidP="0062792D">
      <w:pPr>
        <w:pStyle w:val="PL"/>
      </w:pPr>
      <w:r w:rsidRPr="008B1C02">
        <w:t xml:space="preserve">        '401':</w:t>
      </w:r>
    </w:p>
    <w:p w14:paraId="2D7C5CA0" w14:textId="77777777" w:rsidR="0062792D" w:rsidRPr="008B1C02" w:rsidRDefault="0062792D" w:rsidP="0062792D">
      <w:pPr>
        <w:pStyle w:val="PL"/>
      </w:pPr>
      <w:r w:rsidRPr="008B1C02">
        <w:t xml:space="preserve">          $ref: 'TS29122_CommonData.yaml#/components/responses/401'</w:t>
      </w:r>
    </w:p>
    <w:p w14:paraId="16FA31BB" w14:textId="77777777" w:rsidR="0062792D" w:rsidRPr="008B1C02" w:rsidRDefault="0062792D" w:rsidP="0062792D">
      <w:pPr>
        <w:pStyle w:val="PL"/>
      </w:pPr>
      <w:r w:rsidRPr="008B1C02">
        <w:t xml:space="preserve">        '403':</w:t>
      </w:r>
    </w:p>
    <w:p w14:paraId="175290FA" w14:textId="77777777" w:rsidR="0062792D" w:rsidRPr="008B1C02" w:rsidRDefault="0062792D" w:rsidP="0062792D">
      <w:pPr>
        <w:pStyle w:val="PL"/>
      </w:pPr>
      <w:r w:rsidRPr="008B1C02">
        <w:t xml:space="preserve">          $ref: 'TS29122_CommonData.yaml#/components/responses/403'</w:t>
      </w:r>
    </w:p>
    <w:p w14:paraId="55908995" w14:textId="77777777" w:rsidR="0062792D" w:rsidRPr="008B1C02" w:rsidRDefault="0062792D" w:rsidP="0062792D">
      <w:pPr>
        <w:pStyle w:val="PL"/>
      </w:pPr>
      <w:r w:rsidRPr="008B1C02">
        <w:t xml:space="preserve">        '404':</w:t>
      </w:r>
    </w:p>
    <w:p w14:paraId="24FAECE7" w14:textId="77777777" w:rsidR="0062792D" w:rsidRPr="008B1C02" w:rsidRDefault="0062792D" w:rsidP="0062792D">
      <w:pPr>
        <w:pStyle w:val="PL"/>
      </w:pPr>
      <w:r w:rsidRPr="008B1C02">
        <w:t xml:space="preserve">          $ref: 'TS29122_CommonData.yaml#/components/responses/404'</w:t>
      </w:r>
    </w:p>
    <w:p w14:paraId="495F103E" w14:textId="77777777" w:rsidR="0062792D" w:rsidRPr="008B1C02" w:rsidRDefault="0062792D" w:rsidP="0062792D">
      <w:pPr>
        <w:pStyle w:val="PL"/>
      </w:pPr>
      <w:r w:rsidRPr="008B1C02">
        <w:t xml:space="preserve">        '411':</w:t>
      </w:r>
    </w:p>
    <w:p w14:paraId="5EFEE873" w14:textId="77777777" w:rsidR="0062792D" w:rsidRPr="008B1C02" w:rsidRDefault="0062792D" w:rsidP="0062792D">
      <w:pPr>
        <w:pStyle w:val="PL"/>
      </w:pPr>
      <w:r w:rsidRPr="008B1C02">
        <w:t xml:space="preserve">          $ref: 'TS29122_CommonData.yaml#/components/responses/411'</w:t>
      </w:r>
    </w:p>
    <w:p w14:paraId="74285A04" w14:textId="77777777" w:rsidR="0062792D" w:rsidRPr="008B1C02" w:rsidRDefault="0062792D" w:rsidP="0062792D">
      <w:pPr>
        <w:pStyle w:val="PL"/>
      </w:pPr>
      <w:r w:rsidRPr="008B1C02">
        <w:t xml:space="preserve">        '413':</w:t>
      </w:r>
    </w:p>
    <w:p w14:paraId="4B124E47" w14:textId="77777777" w:rsidR="0062792D" w:rsidRPr="008B1C02" w:rsidRDefault="0062792D" w:rsidP="0062792D">
      <w:pPr>
        <w:pStyle w:val="PL"/>
      </w:pPr>
      <w:r w:rsidRPr="008B1C02">
        <w:t xml:space="preserve">          $ref: 'TS29122_CommonData.yaml#/components/responses/413'</w:t>
      </w:r>
    </w:p>
    <w:p w14:paraId="1851D954" w14:textId="77777777" w:rsidR="0062792D" w:rsidRPr="008B1C02" w:rsidRDefault="0062792D" w:rsidP="0062792D">
      <w:pPr>
        <w:pStyle w:val="PL"/>
      </w:pPr>
      <w:r w:rsidRPr="008B1C02">
        <w:t xml:space="preserve">        '415':</w:t>
      </w:r>
    </w:p>
    <w:p w14:paraId="170B35B3" w14:textId="77777777" w:rsidR="0062792D" w:rsidRPr="008B1C02" w:rsidRDefault="0062792D" w:rsidP="0062792D">
      <w:pPr>
        <w:pStyle w:val="PL"/>
      </w:pPr>
      <w:r w:rsidRPr="008B1C02">
        <w:t xml:space="preserve">          $ref: 'TS29122_CommonData.yaml#/components/responses/415'</w:t>
      </w:r>
    </w:p>
    <w:p w14:paraId="2417C0C3" w14:textId="77777777" w:rsidR="0062792D" w:rsidRPr="008B1C02" w:rsidRDefault="0062792D" w:rsidP="0062792D">
      <w:pPr>
        <w:pStyle w:val="PL"/>
      </w:pPr>
      <w:r w:rsidRPr="008B1C02">
        <w:lastRenderedPageBreak/>
        <w:t xml:space="preserve">        '429':</w:t>
      </w:r>
    </w:p>
    <w:p w14:paraId="3E4ABD2D" w14:textId="77777777" w:rsidR="0062792D" w:rsidRPr="008B1C02" w:rsidRDefault="0062792D" w:rsidP="0062792D">
      <w:pPr>
        <w:pStyle w:val="PL"/>
      </w:pPr>
      <w:r w:rsidRPr="008B1C02">
        <w:t xml:space="preserve">          $ref: 'TS29122_CommonData.yaml#/components/responses/429'</w:t>
      </w:r>
    </w:p>
    <w:p w14:paraId="54483400" w14:textId="77777777" w:rsidR="0062792D" w:rsidRPr="008B1C02" w:rsidRDefault="0062792D" w:rsidP="0062792D">
      <w:pPr>
        <w:pStyle w:val="PL"/>
      </w:pPr>
      <w:r w:rsidRPr="008B1C02">
        <w:t xml:space="preserve">        '500':</w:t>
      </w:r>
    </w:p>
    <w:p w14:paraId="70FFB6DE" w14:textId="77777777" w:rsidR="0062792D" w:rsidRPr="008B1C02" w:rsidRDefault="0062792D" w:rsidP="0062792D">
      <w:pPr>
        <w:pStyle w:val="PL"/>
      </w:pPr>
      <w:r w:rsidRPr="008B1C02">
        <w:t xml:space="preserve">          $ref: 'TS29122_CommonData.yaml#/components/responses/500'</w:t>
      </w:r>
    </w:p>
    <w:p w14:paraId="1D175ECF" w14:textId="77777777" w:rsidR="0062792D" w:rsidRPr="008B1C02" w:rsidRDefault="0062792D" w:rsidP="0062792D">
      <w:pPr>
        <w:pStyle w:val="PL"/>
      </w:pPr>
      <w:r w:rsidRPr="008B1C02">
        <w:t xml:space="preserve">        '503':</w:t>
      </w:r>
    </w:p>
    <w:p w14:paraId="249CDDED" w14:textId="77777777" w:rsidR="0062792D" w:rsidRPr="008B1C02" w:rsidRDefault="0062792D" w:rsidP="0062792D">
      <w:pPr>
        <w:pStyle w:val="PL"/>
      </w:pPr>
      <w:r w:rsidRPr="008B1C02">
        <w:t xml:space="preserve">          $ref: 'TS29122_CommonData.yaml#/components/responses/503'</w:t>
      </w:r>
    </w:p>
    <w:p w14:paraId="30FAA5D0" w14:textId="77777777" w:rsidR="0062792D" w:rsidRPr="008B1C02" w:rsidRDefault="0062792D" w:rsidP="0062792D">
      <w:pPr>
        <w:pStyle w:val="PL"/>
      </w:pPr>
      <w:r w:rsidRPr="008B1C02">
        <w:t xml:space="preserve">        default:</w:t>
      </w:r>
    </w:p>
    <w:p w14:paraId="1AB7F8CD" w14:textId="77777777" w:rsidR="0062792D" w:rsidRPr="008B1C02" w:rsidRDefault="0062792D" w:rsidP="0062792D">
      <w:pPr>
        <w:pStyle w:val="PL"/>
      </w:pPr>
      <w:r w:rsidRPr="008B1C02">
        <w:t xml:space="preserve">          $ref: 'TS29122_CommonData.yaml#/components/responses/default'</w:t>
      </w:r>
    </w:p>
    <w:p w14:paraId="1ED09AF4" w14:textId="77777777" w:rsidR="0062792D" w:rsidRPr="008B1C02" w:rsidRDefault="0062792D" w:rsidP="0062792D">
      <w:pPr>
        <w:pStyle w:val="PL"/>
      </w:pPr>
      <w:r w:rsidRPr="008B1C02">
        <w:t xml:space="preserve">      callbacks:</w:t>
      </w:r>
    </w:p>
    <w:p w14:paraId="43D54B3F" w14:textId="77777777" w:rsidR="0062792D" w:rsidRPr="008B1C02" w:rsidRDefault="0062792D" w:rsidP="0062792D">
      <w:pPr>
        <w:pStyle w:val="PL"/>
        <w:rPr>
          <w:lang w:val="fr-FR"/>
        </w:rPr>
      </w:pPr>
      <w:r w:rsidRPr="008B1C02">
        <w:t xml:space="preserve">        </w:t>
      </w:r>
      <w:r w:rsidRPr="008B1C02">
        <w:rPr>
          <w:lang w:val="fr-FR"/>
        </w:rPr>
        <w:t>notificationDestination:</w:t>
      </w:r>
    </w:p>
    <w:p w14:paraId="68B48A19" w14:textId="77777777" w:rsidR="0062792D" w:rsidRPr="008B1C02" w:rsidRDefault="0062792D" w:rsidP="0062792D">
      <w:pPr>
        <w:pStyle w:val="PL"/>
        <w:rPr>
          <w:lang w:val="fr-FR"/>
        </w:rPr>
      </w:pPr>
      <w:r w:rsidRPr="008B1C02">
        <w:rPr>
          <w:lang w:val="fr-FR"/>
        </w:rPr>
        <w:t xml:space="preserve">          '{$request.body#/notificationDestination}':</w:t>
      </w:r>
    </w:p>
    <w:p w14:paraId="7122D598" w14:textId="77777777" w:rsidR="0062792D" w:rsidRPr="008B1C02" w:rsidRDefault="0062792D" w:rsidP="0062792D">
      <w:pPr>
        <w:pStyle w:val="PL"/>
      </w:pPr>
      <w:r w:rsidRPr="008B1C02">
        <w:rPr>
          <w:lang w:val="fr-FR"/>
        </w:rPr>
        <w:t xml:space="preserve">            </w:t>
      </w:r>
      <w:r w:rsidRPr="008B1C02">
        <w:t>post:</w:t>
      </w:r>
    </w:p>
    <w:p w14:paraId="6069135D" w14:textId="77777777" w:rsidR="0062792D" w:rsidRPr="008B1C02" w:rsidRDefault="0062792D" w:rsidP="0062792D">
      <w:pPr>
        <w:pStyle w:val="PL"/>
      </w:pPr>
      <w:r w:rsidRPr="008B1C02">
        <w:t xml:space="preserve">              requestBody:</w:t>
      </w:r>
    </w:p>
    <w:p w14:paraId="3A18CD66" w14:textId="77777777" w:rsidR="0062792D" w:rsidRPr="008B1C02" w:rsidRDefault="0062792D" w:rsidP="0062792D">
      <w:pPr>
        <w:pStyle w:val="PL"/>
      </w:pPr>
      <w:r w:rsidRPr="008B1C02">
        <w:t xml:space="preserve">                description: &gt;</w:t>
      </w:r>
    </w:p>
    <w:p w14:paraId="648C8A22" w14:textId="77777777" w:rsidR="0062792D" w:rsidRPr="008B1C02" w:rsidRDefault="0062792D" w:rsidP="0062792D">
      <w:pPr>
        <w:pStyle w:val="PL"/>
      </w:pPr>
      <w:r w:rsidRPr="008B1C02">
        <w:t xml:space="preserve">                  Notifications upon AF Service Parameter Authorization Update,</w:t>
      </w:r>
    </w:p>
    <w:p w14:paraId="7E9C3083" w14:textId="77777777" w:rsidR="0062792D" w:rsidRPr="008B1C02" w:rsidRDefault="0062792D" w:rsidP="0062792D">
      <w:pPr>
        <w:pStyle w:val="PL"/>
      </w:pPr>
      <w:r w:rsidRPr="008B1C02">
        <w:t xml:space="preserve">                  and/or AF subscribed event notification of the outcome related</w:t>
      </w:r>
    </w:p>
    <w:p w14:paraId="48FDFC96" w14:textId="77777777" w:rsidR="0062792D" w:rsidRPr="008B1C02" w:rsidRDefault="0062792D" w:rsidP="0062792D">
      <w:pPr>
        <w:pStyle w:val="PL"/>
      </w:pPr>
      <w:r w:rsidRPr="008B1C02">
        <w:t xml:space="preserve">                  to the invocation of service parameters provisioning.</w:t>
      </w:r>
    </w:p>
    <w:p w14:paraId="52CFEF04" w14:textId="77777777" w:rsidR="0062792D" w:rsidRPr="008B1C02" w:rsidRDefault="0062792D" w:rsidP="0062792D">
      <w:pPr>
        <w:pStyle w:val="PL"/>
      </w:pPr>
      <w:r w:rsidRPr="008B1C02">
        <w:t xml:space="preserve">                required: true</w:t>
      </w:r>
    </w:p>
    <w:p w14:paraId="0E115535" w14:textId="77777777" w:rsidR="0062792D" w:rsidRPr="008B1C02" w:rsidRDefault="0062792D" w:rsidP="0062792D">
      <w:pPr>
        <w:pStyle w:val="PL"/>
      </w:pPr>
      <w:r w:rsidRPr="008B1C02">
        <w:t xml:space="preserve">                content:</w:t>
      </w:r>
    </w:p>
    <w:p w14:paraId="49FE832F" w14:textId="77777777" w:rsidR="0062792D" w:rsidRPr="008B1C02" w:rsidRDefault="0062792D" w:rsidP="0062792D">
      <w:pPr>
        <w:pStyle w:val="PL"/>
      </w:pPr>
      <w:r w:rsidRPr="008B1C02">
        <w:t xml:space="preserve">                  application/json:</w:t>
      </w:r>
    </w:p>
    <w:p w14:paraId="43FB6D01" w14:textId="77777777" w:rsidR="0062792D" w:rsidRPr="008B1C02" w:rsidRDefault="0062792D" w:rsidP="0062792D">
      <w:pPr>
        <w:pStyle w:val="PL"/>
      </w:pPr>
      <w:r w:rsidRPr="008B1C02">
        <w:t xml:space="preserve">                    schema:</w:t>
      </w:r>
    </w:p>
    <w:p w14:paraId="1F918B6B" w14:textId="77777777" w:rsidR="0062792D" w:rsidRPr="008B1C02" w:rsidRDefault="0062792D" w:rsidP="0062792D">
      <w:pPr>
        <w:pStyle w:val="PL"/>
      </w:pPr>
      <w:r w:rsidRPr="008B1C02">
        <w:t xml:space="preserve">                      type: array</w:t>
      </w:r>
    </w:p>
    <w:p w14:paraId="2D9E495C" w14:textId="77777777" w:rsidR="0062792D" w:rsidRPr="008B1C02" w:rsidRDefault="0062792D" w:rsidP="0062792D">
      <w:pPr>
        <w:pStyle w:val="PL"/>
      </w:pPr>
      <w:r w:rsidRPr="008B1C02">
        <w:t xml:space="preserve">                      items:</w:t>
      </w:r>
    </w:p>
    <w:p w14:paraId="2C711ED2" w14:textId="77777777" w:rsidR="0062792D" w:rsidRPr="008B1C02" w:rsidRDefault="0062792D" w:rsidP="0062792D">
      <w:pPr>
        <w:pStyle w:val="PL"/>
      </w:pPr>
      <w:r w:rsidRPr="008B1C02">
        <w:t xml:space="preserve">                        $ref: '#/components/schemas/AfNotification'</w:t>
      </w:r>
    </w:p>
    <w:p w14:paraId="0AB8344F" w14:textId="77777777" w:rsidR="0062792D" w:rsidRPr="008B1C02" w:rsidRDefault="0062792D" w:rsidP="0062792D">
      <w:pPr>
        <w:pStyle w:val="PL"/>
      </w:pPr>
      <w:r w:rsidRPr="008B1C02">
        <w:t xml:space="preserve">                      minItems: 1</w:t>
      </w:r>
    </w:p>
    <w:p w14:paraId="57BB8241" w14:textId="77777777" w:rsidR="0062792D" w:rsidRPr="008B1C02" w:rsidRDefault="0062792D" w:rsidP="0062792D">
      <w:pPr>
        <w:pStyle w:val="PL"/>
      </w:pPr>
      <w:r w:rsidRPr="008B1C02">
        <w:t xml:space="preserve">              responses:</w:t>
      </w:r>
    </w:p>
    <w:p w14:paraId="4F80E35C" w14:textId="77777777" w:rsidR="0062792D" w:rsidRPr="008B1C02" w:rsidRDefault="0062792D" w:rsidP="0062792D">
      <w:pPr>
        <w:pStyle w:val="PL"/>
      </w:pPr>
      <w:r w:rsidRPr="008B1C02">
        <w:t xml:space="preserve">                '204':</w:t>
      </w:r>
    </w:p>
    <w:p w14:paraId="1E9F21E8" w14:textId="77777777" w:rsidR="0062792D" w:rsidRPr="008B1C02" w:rsidRDefault="0062792D" w:rsidP="0062792D">
      <w:pPr>
        <w:pStyle w:val="PL"/>
      </w:pPr>
      <w:r w:rsidRPr="008B1C02">
        <w:t xml:space="preserve">                  description: Expected response to a successful callback processing without a body</w:t>
      </w:r>
    </w:p>
    <w:p w14:paraId="59E480D2" w14:textId="77777777" w:rsidR="0062792D" w:rsidRPr="008B1C02" w:rsidRDefault="0062792D" w:rsidP="0062792D">
      <w:pPr>
        <w:pStyle w:val="PL"/>
      </w:pPr>
      <w:r w:rsidRPr="008B1C02">
        <w:t xml:space="preserve">                '307':</w:t>
      </w:r>
    </w:p>
    <w:p w14:paraId="2E2ED354" w14:textId="77777777" w:rsidR="0062792D" w:rsidRPr="008B1C02" w:rsidRDefault="0062792D" w:rsidP="0062792D">
      <w:pPr>
        <w:pStyle w:val="PL"/>
      </w:pPr>
      <w:r w:rsidRPr="008B1C02">
        <w:t xml:space="preserve">                  $ref: 'TS29122_CommonData.yaml#/components/responses/307'</w:t>
      </w:r>
    </w:p>
    <w:p w14:paraId="556E0B97" w14:textId="77777777" w:rsidR="0062792D" w:rsidRPr="008B1C02" w:rsidRDefault="0062792D" w:rsidP="0062792D">
      <w:pPr>
        <w:pStyle w:val="PL"/>
      </w:pPr>
      <w:r w:rsidRPr="008B1C02">
        <w:t xml:space="preserve">                '308':</w:t>
      </w:r>
    </w:p>
    <w:p w14:paraId="79BF8408" w14:textId="77777777" w:rsidR="0062792D" w:rsidRPr="008B1C02" w:rsidRDefault="0062792D" w:rsidP="0062792D">
      <w:pPr>
        <w:pStyle w:val="PL"/>
      </w:pPr>
      <w:r w:rsidRPr="008B1C02">
        <w:t xml:space="preserve">                  $ref: 'TS29122_CommonData.yaml#/components/responses/308'</w:t>
      </w:r>
    </w:p>
    <w:p w14:paraId="4339217D" w14:textId="77777777" w:rsidR="0062792D" w:rsidRPr="008B1C02" w:rsidRDefault="0062792D" w:rsidP="0062792D">
      <w:pPr>
        <w:pStyle w:val="PL"/>
      </w:pPr>
      <w:r w:rsidRPr="008B1C02">
        <w:t xml:space="preserve">                '400':</w:t>
      </w:r>
    </w:p>
    <w:p w14:paraId="01C6988C" w14:textId="77777777" w:rsidR="0062792D" w:rsidRPr="008B1C02" w:rsidRDefault="0062792D" w:rsidP="0062792D">
      <w:pPr>
        <w:pStyle w:val="PL"/>
      </w:pPr>
      <w:r w:rsidRPr="008B1C02">
        <w:t xml:space="preserve">                  $ref: 'TS29122_CommonData.yaml#/components/responses/400'</w:t>
      </w:r>
    </w:p>
    <w:p w14:paraId="3AD6E80F" w14:textId="77777777" w:rsidR="0062792D" w:rsidRPr="008B1C02" w:rsidRDefault="0062792D" w:rsidP="0062792D">
      <w:pPr>
        <w:pStyle w:val="PL"/>
      </w:pPr>
      <w:r w:rsidRPr="008B1C02">
        <w:t xml:space="preserve">                '401':</w:t>
      </w:r>
    </w:p>
    <w:p w14:paraId="61915FF1" w14:textId="77777777" w:rsidR="0062792D" w:rsidRPr="008B1C02" w:rsidRDefault="0062792D" w:rsidP="0062792D">
      <w:pPr>
        <w:pStyle w:val="PL"/>
      </w:pPr>
      <w:r w:rsidRPr="008B1C02">
        <w:t xml:space="preserve">                  $ref: 'TS29122_CommonData.yaml#/components/responses/401'</w:t>
      </w:r>
    </w:p>
    <w:p w14:paraId="211A7EE3" w14:textId="77777777" w:rsidR="0062792D" w:rsidRPr="008B1C02" w:rsidRDefault="0062792D" w:rsidP="0062792D">
      <w:pPr>
        <w:pStyle w:val="PL"/>
      </w:pPr>
      <w:r w:rsidRPr="008B1C02">
        <w:t xml:space="preserve">                '403':</w:t>
      </w:r>
    </w:p>
    <w:p w14:paraId="1082983E" w14:textId="77777777" w:rsidR="0062792D" w:rsidRPr="008B1C02" w:rsidRDefault="0062792D" w:rsidP="0062792D">
      <w:pPr>
        <w:pStyle w:val="PL"/>
      </w:pPr>
      <w:r w:rsidRPr="008B1C02">
        <w:t xml:space="preserve">                  $ref: 'TS29122_CommonData.yaml#/components/responses/403'</w:t>
      </w:r>
    </w:p>
    <w:p w14:paraId="7D174AD3" w14:textId="77777777" w:rsidR="0062792D" w:rsidRPr="008B1C02" w:rsidRDefault="0062792D" w:rsidP="0062792D">
      <w:pPr>
        <w:pStyle w:val="PL"/>
      </w:pPr>
      <w:r w:rsidRPr="008B1C02">
        <w:t xml:space="preserve">                '404':</w:t>
      </w:r>
    </w:p>
    <w:p w14:paraId="019E8BB9" w14:textId="77777777" w:rsidR="0062792D" w:rsidRPr="008B1C02" w:rsidRDefault="0062792D" w:rsidP="0062792D">
      <w:pPr>
        <w:pStyle w:val="PL"/>
      </w:pPr>
      <w:r w:rsidRPr="008B1C02">
        <w:t xml:space="preserve">                  $ref: 'TS29122_CommonData.yaml#/components/responses/404'</w:t>
      </w:r>
    </w:p>
    <w:p w14:paraId="3A62F07B" w14:textId="77777777" w:rsidR="0062792D" w:rsidRPr="008B1C02" w:rsidRDefault="0062792D" w:rsidP="0062792D">
      <w:pPr>
        <w:pStyle w:val="PL"/>
      </w:pPr>
      <w:r w:rsidRPr="008B1C02">
        <w:t xml:space="preserve">                '411':</w:t>
      </w:r>
    </w:p>
    <w:p w14:paraId="00B061F9" w14:textId="77777777" w:rsidR="0062792D" w:rsidRPr="008B1C02" w:rsidRDefault="0062792D" w:rsidP="0062792D">
      <w:pPr>
        <w:pStyle w:val="PL"/>
      </w:pPr>
      <w:r w:rsidRPr="008B1C02">
        <w:t xml:space="preserve">                  $ref: 'TS29122_CommonData.yaml#/components/responses/411'</w:t>
      </w:r>
    </w:p>
    <w:p w14:paraId="09AB50BF" w14:textId="77777777" w:rsidR="0062792D" w:rsidRPr="008B1C02" w:rsidRDefault="0062792D" w:rsidP="0062792D">
      <w:pPr>
        <w:pStyle w:val="PL"/>
      </w:pPr>
      <w:r w:rsidRPr="008B1C02">
        <w:t xml:space="preserve">                '413':</w:t>
      </w:r>
    </w:p>
    <w:p w14:paraId="0C456737" w14:textId="77777777" w:rsidR="0062792D" w:rsidRPr="008B1C02" w:rsidRDefault="0062792D" w:rsidP="0062792D">
      <w:pPr>
        <w:pStyle w:val="PL"/>
      </w:pPr>
      <w:r w:rsidRPr="008B1C02">
        <w:t xml:space="preserve">                  $ref: 'TS29122_CommonData.yaml#/components/responses/413'</w:t>
      </w:r>
    </w:p>
    <w:p w14:paraId="5D954DF5" w14:textId="77777777" w:rsidR="0062792D" w:rsidRPr="008B1C02" w:rsidRDefault="0062792D" w:rsidP="0062792D">
      <w:pPr>
        <w:pStyle w:val="PL"/>
      </w:pPr>
      <w:r w:rsidRPr="008B1C02">
        <w:t xml:space="preserve">                '415':</w:t>
      </w:r>
    </w:p>
    <w:p w14:paraId="43DC8F33" w14:textId="77777777" w:rsidR="0062792D" w:rsidRPr="008B1C02" w:rsidRDefault="0062792D" w:rsidP="0062792D">
      <w:pPr>
        <w:pStyle w:val="PL"/>
      </w:pPr>
      <w:r w:rsidRPr="008B1C02">
        <w:t xml:space="preserve">                  $ref: 'TS29122_CommonData.yaml#/components/responses/415'</w:t>
      </w:r>
    </w:p>
    <w:p w14:paraId="7F6E7BED" w14:textId="77777777" w:rsidR="0062792D" w:rsidRPr="008B1C02" w:rsidRDefault="0062792D" w:rsidP="0062792D">
      <w:pPr>
        <w:pStyle w:val="PL"/>
      </w:pPr>
      <w:r w:rsidRPr="008B1C02">
        <w:t xml:space="preserve">                '429':</w:t>
      </w:r>
    </w:p>
    <w:p w14:paraId="4C954296" w14:textId="77777777" w:rsidR="0062792D" w:rsidRPr="008B1C02" w:rsidRDefault="0062792D" w:rsidP="0062792D">
      <w:pPr>
        <w:pStyle w:val="PL"/>
      </w:pPr>
      <w:r w:rsidRPr="008B1C02">
        <w:t xml:space="preserve">                  $ref: 'TS29122_CommonData.yaml#/components/responses/429'</w:t>
      </w:r>
    </w:p>
    <w:p w14:paraId="15284857" w14:textId="77777777" w:rsidR="0062792D" w:rsidRPr="008B1C02" w:rsidRDefault="0062792D" w:rsidP="0062792D">
      <w:pPr>
        <w:pStyle w:val="PL"/>
      </w:pPr>
      <w:r w:rsidRPr="008B1C02">
        <w:t xml:space="preserve">                '500':</w:t>
      </w:r>
    </w:p>
    <w:p w14:paraId="456BEEE6" w14:textId="77777777" w:rsidR="0062792D" w:rsidRPr="008B1C02" w:rsidRDefault="0062792D" w:rsidP="0062792D">
      <w:pPr>
        <w:pStyle w:val="PL"/>
      </w:pPr>
      <w:r w:rsidRPr="008B1C02">
        <w:t xml:space="preserve">                  $ref: 'TS29122_CommonData.yaml#/components/responses/500'</w:t>
      </w:r>
    </w:p>
    <w:p w14:paraId="58B8B75C" w14:textId="77777777" w:rsidR="0062792D" w:rsidRPr="008B1C02" w:rsidRDefault="0062792D" w:rsidP="0062792D">
      <w:pPr>
        <w:pStyle w:val="PL"/>
      </w:pPr>
      <w:r w:rsidRPr="008B1C02">
        <w:t xml:space="preserve">                '503':</w:t>
      </w:r>
    </w:p>
    <w:p w14:paraId="415F1B0A" w14:textId="77777777" w:rsidR="0062792D" w:rsidRPr="008B1C02" w:rsidRDefault="0062792D" w:rsidP="0062792D">
      <w:pPr>
        <w:pStyle w:val="PL"/>
      </w:pPr>
      <w:r w:rsidRPr="008B1C02">
        <w:t xml:space="preserve">                  $ref: 'TS29122_CommonData.yaml#/components/responses/503'</w:t>
      </w:r>
    </w:p>
    <w:p w14:paraId="789D2792" w14:textId="77777777" w:rsidR="0062792D" w:rsidRPr="008B1C02" w:rsidRDefault="0062792D" w:rsidP="0062792D">
      <w:pPr>
        <w:pStyle w:val="PL"/>
      </w:pPr>
      <w:r w:rsidRPr="008B1C02">
        <w:t xml:space="preserve">                default:</w:t>
      </w:r>
    </w:p>
    <w:p w14:paraId="4003FD2E" w14:textId="77777777" w:rsidR="0062792D" w:rsidRPr="008B1C02" w:rsidRDefault="0062792D" w:rsidP="0062792D">
      <w:pPr>
        <w:pStyle w:val="PL"/>
      </w:pPr>
      <w:r w:rsidRPr="008B1C02">
        <w:t xml:space="preserve">                  $ref: 'TS29122_CommonData.yaml#/components/responses/default'</w:t>
      </w:r>
    </w:p>
    <w:p w14:paraId="7414B256" w14:textId="77777777" w:rsidR="0062792D" w:rsidRPr="008B1C02" w:rsidRDefault="0062792D" w:rsidP="0062792D">
      <w:pPr>
        <w:pStyle w:val="PL"/>
      </w:pPr>
    </w:p>
    <w:p w14:paraId="590A8B45" w14:textId="77777777" w:rsidR="0062792D" w:rsidRPr="008B1C02" w:rsidRDefault="0062792D" w:rsidP="0062792D">
      <w:pPr>
        <w:pStyle w:val="PL"/>
      </w:pPr>
      <w:r w:rsidRPr="008B1C02">
        <w:t xml:space="preserve">  /{afId}/subscriptions/{subscriptionId}:</w:t>
      </w:r>
    </w:p>
    <w:p w14:paraId="048DC3FD" w14:textId="77777777" w:rsidR="0062792D" w:rsidRPr="008B1C02" w:rsidRDefault="0062792D" w:rsidP="0062792D">
      <w:pPr>
        <w:pStyle w:val="PL"/>
      </w:pPr>
      <w:r w:rsidRPr="008B1C02">
        <w:t xml:space="preserve">    parameters:</w:t>
      </w:r>
    </w:p>
    <w:p w14:paraId="4DA4864B" w14:textId="77777777" w:rsidR="0062792D" w:rsidRPr="008B1C02" w:rsidRDefault="0062792D" w:rsidP="0062792D">
      <w:pPr>
        <w:pStyle w:val="PL"/>
      </w:pPr>
      <w:r w:rsidRPr="008B1C02">
        <w:t xml:space="preserve">      - name: afId</w:t>
      </w:r>
    </w:p>
    <w:p w14:paraId="3BC0CCBA" w14:textId="77777777" w:rsidR="0062792D" w:rsidRPr="008B1C02" w:rsidRDefault="0062792D" w:rsidP="0062792D">
      <w:pPr>
        <w:pStyle w:val="PL"/>
      </w:pPr>
      <w:r w:rsidRPr="008B1C02">
        <w:t xml:space="preserve">        in: path</w:t>
      </w:r>
    </w:p>
    <w:p w14:paraId="6E7AE178" w14:textId="77777777" w:rsidR="0062792D" w:rsidRPr="008B1C02" w:rsidRDefault="0062792D" w:rsidP="0062792D">
      <w:pPr>
        <w:pStyle w:val="PL"/>
      </w:pPr>
      <w:r w:rsidRPr="008B1C02">
        <w:t xml:space="preserve">        description: Identifier of the AF</w:t>
      </w:r>
    </w:p>
    <w:p w14:paraId="7B28B9FE" w14:textId="77777777" w:rsidR="0062792D" w:rsidRPr="008B1C02" w:rsidRDefault="0062792D" w:rsidP="0062792D">
      <w:pPr>
        <w:pStyle w:val="PL"/>
      </w:pPr>
      <w:r w:rsidRPr="008B1C02">
        <w:t xml:space="preserve">        required: true</w:t>
      </w:r>
    </w:p>
    <w:p w14:paraId="647439C9" w14:textId="77777777" w:rsidR="0062792D" w:rsidRPr="008B1C02" w:rsidRDefault="0062792D" w:rsidP="0062792D">
      <w:pPr>
        <w:pStyle w:val="PL"/>
      </w:pPr>
      <w:r w:rsidRPr="008B1C02">
        <w:t xml:space="preserve">        schema:</w:t>
      </w:r>
    </w:p>
    <w:p w14:paraId="59D9BF3E" w14:textId="77777777" w:rsidR="0062792D" w:rsidRPr="008B1C02" w:rsidRDefault="0062792D" w:rsidP="0062792D">
      <w:pPr>
        <w:pStyle w:val="PL"/>
      </w:pPr>
      <w:r w:rsidRPr="008B1C02">
        <w:t xml:space="preserve">          type: string</w:t>
      </w:r>
    </w:p>
    <w:p w14:paraId="118A8498" w14:textId="77777777" w:rsidR="0062792D" w:rsidRPr="008B1C02" w:rsidRDefault="0062792D" w:rsidP="0062792D">
      <w:pPr>
        <w:pStyle w:val="PL"/>
      </w:pPr>
      <w:r w:rsidRPr="008B1C02">
        <w:t xml:space="preserve">      - name: subscriptionId</w:t>
      </w:r>
    </w:p>
    <w:p w14:paraId="0A0D713F" w14:textId="77777777" w:rsidR="0062792D" w:rsidRPr="008B1C02" w:rsidRDefault="0062792D" w:rsidP="0062792D">
      <w:pPr>
        <w:pStyle w:val="PL"/>
      </w:pPr>
      <w:r w:rsidRPr="008B1C02">
        <w:t xml:space="preserve">        in: path</w:t>
      </w:r>
    </w:p>
    <w:p w14:paraId="40BE2FF0" w14:textId="77777777" w:rsidR="0062792D" w:rsidRPr="008B1C02" w:rsidRDefault="0062792D" w:rsidP="0062792D">
      <w:pPr>
        <w:pStyle w:val="PL"/>
      </w:pPr>
      <w:r w:rsidRPr="008B1C02">
        <w:t xml:space="preserve">        description: Identifier of the subscription resource</w:t>
      </w:r>
    </w:p>
    <w:p w14:paraId="5B41F0EA" w14:textId="77777777" w:rsidR="0062792D" w:rsidRPr="008B1C02" w:rsidRDefault="0062792D" w:rsidP="0062792D">
      <w:pPr>
        <w:pStyle w:val="PL"/>
      </w:pPr>
      <w:r w:rsidRPr="008B1C02">
        <w:t xml:space="preserve">        required: true</w:t>
      </w:r>
    </w:p>
    <w:p w14:paraId="0BC41BF9" w14:textId="77777777" w:rsidR="0062792D" w:rsidRPr="008B1C02" w:rsidRDefault="0062792D" w:rsidP="0062792D">
      <w:pPr>
        <w:pStyle w:val="PL"/>
      </w:pPr>
      <w:r w:rsidRPr="008B1C02">
        <w:t xml:space="preserve">        schema:</w:t>
      </w:r>
    </w:p>
    <w:p w14:paraId="7D71E690" w14:textId="77777777" w:rsidR="0062792D" w:rsidRPr="008B1C02" w:rsidRDefault="0062792D" w:rsidP="0062792D">
      <w:pPr>
        <w:pStyle w:val="PL"/>
      </w:pPr>
      <w:r w:rsidRPr="008B1C02">
        <w:t xml:space="preserve">          type: string</w:t>
      </w:r>
    </w:p>
    <w:p w14:paraId="15A70A9E" w14:textId="77777777" w:rsidR="0062792D" w:rsidRPr="008B1C02" w:rsidRDefault="0062792D" w:rsidP="0062792D">
      <w:pPr>
        <w:pStyle w:val="PL"/>
      </w:pPr>
      <w:r w:rsidRPr="008B1C02">
        <w:t xml:space="preserve">    get:</w:t>
      </w:r>
    </w:p>
    <w:p w14:paraId="444EFCE1" w14:textId="77777777" w:rsidR="0062792D" w:rsidRPr="008B1C02" w:rsidRDefault="0062792D" w:rsidP="0062792D">
      <w:pPr>
        <w:pStyle w:val="PL"/>
      </w:pPr>
      <w:r w:rsidRPr="008B1C02">
        <w:t xml:space="preserve">      summary: read an active subscriptions for the SCS/AS and the subscription Id</w:t>
      </w:r>
    </w:p>
    <w:p w14:paraId="25482765" w14:textId="77777777" w:rsidR="0062792D" w:rsidRPr="008B1C02" w:rsidRDefault="0062792D" w:rsidP="0062792D">
      <w:pPr>
        <w:pStyle w:val="PL"/>
      </w:pPr>
      <w:r w:rsidRPr="008B1C02">
        <w:t xml:space="preserve">      operationId: ReadAnSubscription</w:t>
      </w:r>
    </w:p>
    <w:p w14:paraId="5C1C177F" w14:textId="77777777" w:rsidR="0062792D" w:rsidRPr="008B1C02" w:rsidRDefault="0062792D" w:rsidP="0062792D">
      <w:pPr>
        <w:pStyle w:val="PL"/>
      </w:pPr>
      <w:r w:rsidRPr="008B1C02">
        <w:t xml:space="preserve">      tags:</w:t>
      </w:r>
    </w:p>
    <w:p w14:paraId="3CBE39C1" w14:textId="77777777" w:rsidR="0062792D" w:rsidRPr="008B1C02" w:rsidRDefault="0062792D" w:rsidP="0062792D">
      <w:pPr>
        <w:pStyle w:val="PL"/>
      </w:pPr>
      <w:r w:rsidRPr="008B1C02">
        <w:t xml:space="preserve">        - Individual Service Parameter Subscription</w:t>
      </w:r>
    </w:p>
    <w:p w14:paraId="68BA7A0D" w14:textId="77777777" w:rsidR="0062792D" w:rsidRPr="008B1C02" w:rsidRDefault="0062792D" w:rsidP="0062792D">
      <w:pPr>
        <w:pStyle w:val="PL"/>
      </w:pPr>
      <w:r w:rsidRPr="008B1C02">
        <w:t xml:space="preserve">      responses:</w:t>
      </w:r>
    </w:p>
    <w:p w14:paraId="54E935DD" w14:textId="77777777" w:rsidR="0062792D" w:rsidRPr="008B1C02" w:rsidRDefault="0062792D" w:rsidP="0062792D">
      <w:pPr>
        <w:pStyle w:val="PL"/>
      </w:pPr>
      <w:r w:rsidRPr="008B1C02">
        <w:t xml:space="preserve">        '200':</w:t>
      </w:r>
    </w:p>
    <w:p w14:paraId="11C443C4" w14:textId="77777777" w:rsidR="0062792D" w:rsidRPr="008B1C02" w:rsidRDefault="0062792D" w:rsidP="0062792D">
      <w:pPr>
        <w:pStyle w:val="PL"/>
      </w:pPr>
      <w:r w:rsidRPr="008B1C02">
        <w:t xml:space="preserve">          description: OK (Successful get the active subscription)</w:t>
      </w:r>
    </w:p>
    <w:p w14:paraId="31687FEF" w14:textId="77777777" w:rsidR="0062792D" w:rsidRPr="008B1C02" w:rsidRDefault="0062792D" w:rsidP="0062792D">
      <w:pPr>
        <w:pStyle w:val="PL"/>
      </w:pPr>
      <w:r w:rsidRPr="008B1C02">
        <w:t xml:space="preserve">          content:</w:t>
      </w:r>
    </w:p>
    <w:p w14:paraId="1100C37A" w14:textId="77777777" w:rsidR="0062792D" w:rsidRPr="008B1C02" w:rsidRDefault="0062792D" w:rsidP="0062792D">
      <w:pPr>
        <w:pStyle w:val="PL"/>
      </w:pPr>
      <w:r w:rsidRPr="008B1C02">
        <w:lastRenderedPageBreak/>
        <w:t xml:space="preserve">            application/json:</w:t>
      </w:r>
    </w:p>
    <w:p w14:paraId="6557D604" w14:textId="77777777" w:rsidR="0062792D" w:rsidRPr="008B1C02" w:rsidRDefault="0062792D" w:rsidP="0062792D">
      <w:pPr>
        <w:pStyle w:val="PL"/>
      </w:pPr>
      <w:r w:rsidRPr="008B1C02">
        <w:t xml:space="preserve">              schema:</w:t>
      </w:r>
    </w:p>
    <w:p w14:paraId="75BA4838" w14:textId="77777777" w:rsidR="0062792D" w:rsidRPr="008B1C02" w:rsidRDefault="0062792D" w:rsidP="0062792D">
      <w:pPr>
        <w:pStyle w:val="PL"/>
      </w:pPr>
      <w:r w:rsidRPr="008B1C02">
        <w:t xml:space="preserve">                $ref: '#/components/schemas/ServiceParameterData'</w:t>
      </w:r>
    </w:p>
    <w:p w14:paraId="06717459" w14:textId="77777777" w:rsidR="0062792D" w:rsidRPr="008B1C02" w:rsidRDefault="0062792D" w:rsidP="0062792D">
      <w:pPr>
        <w:pStyle w:val="PL"/>
      </w:pPr>
      <w:r w:rsidRPr="008B1C02">
        <w:t xml:space="preserve">        '307':</w:t>
      </w:r>
    </w:p>
    <w:p w14:paraId="4989324E" w14:textId="77777777" w:rsidR="0062792D" w:rsidRPr="008B1C02" w:rsidRDefault="0062792D" w:rsidP="0062792D">
      <w:pPr>
        <w:pStyle w:val="PL"/>
      </w:pPr>
      <w:r w:rsidRPr="008B1C02">
        <w:t xml:space="preserve">          $ref: 'TS29122_CommonData.yaml#/components/responses/307'</w:t>
      </w:r>
    </w:p>
    <w:p w14:paraId="2F5BA81D" w14:textId="77777777" w:rsidR="0062792D" w:rsidRPr="008B1C02" w:rsidRDefault="0062792D" w:rsidP="0062792D">
      <w:pPr>
        <w:pStyle w:val="PL"/>
      </w:pPr>
      <w:r w:rsidRPr="008B1C02">
        <w:t xml:space="preserve">        '308':</w:t>
      </w:r>
    </w:p>
    <w:p w14:paraId="6A4D28D7" w14:textId="77777777" w:rsidR="0062792D" w:rsidRPr="008B1C02" w:rsidRDefault="0062792D" w:rsidP="0062792D">
      <w:pPr>
        <w:pStyle w:val="PL"/>
      </w:pPr>
      <w:r w:rsidRPr="008B1C02">
        <w:t xml:space="preserve">          $ref: 'TS29122_CommonData.yaml#/components/responses/308'</w:t>
      </w:r>
    </w:p>
    <w:p w14:paraId="2D24A4D0" w14:textId="77777777" w:rsidR="0062792D" w:rsidRPr="008B1C02" w:rsidRDefault="0062792D" w:rsidP="0062792D">
      <w:pPr>
        <w:pStyle w:val="PL"/>
      </w:pPr>
      <w:r w:rsidRPr="008B1C02">
        <w:t xml:space="preserve">        '400':</w:t>
      </w:r>
    </w:p>
    <w:p w14:paraId="71D377D5" w14:textId="77777777" w:rsidR="0062792D" w:rsidRPr="008B1C02" w:rsidRDefault="0062792D" w:rsidP="0062792D">
      <w:pPr>
        <w:pStyle w:val="PL"/>
      </w:pPr>
      <w:r w:rsidRPr="008B1C02">
        <w:t xml:space="preserve">          $ref: 'TS29122_CommonData.yaml#/components/responses/400'</w:t>
      </w:r>
    </w:p>
    <w:p w14:paraId="58A91007" w14:textId="77777777" w:rsidR="0062792D" w:rsidRPr="008B1C02" w:rsidRDefault="0062792D" w:rsidP="0062792D">
      <w:pPr>
        <w:pStyle w:val="PL"/>
      </w:pPr>
      <w:r w:rsidRPr="008B1C02">
        <w:t xml:space="preserve">        '401':</w:t>
      </w:r>
    </w:p>
    <w:p w14:paraId="68D8BAE0" w14:textId="77777777" w:rsidR="0062792D" w:rsidRPr="008B1C02" w:rsidRDefault="0062792D" w:rsidP="0062792D">
      <w:pPr>
        <w:pStyle w:val="PL"/>
      </w:pPr>
      <w:r w:rsidRPr="008B1C02">
        <w:t xml:space="preserve">          $ref: 'TS29122_CommonData.yaml#/components/responses/401'</w:t>
      </w:r>
    </w:p>
    <w:p w14:paraId="5D861783" w14:textId="77777777" w:rsidR="0062792D" w:rsidRPr="008B1C02" w:rsidRDefault="0062792D" w:rsidP="0062792D">
      <w:pPr>
        <w:pStyle w:val="PL"/>
      </w:pPr>
      <w:r w:rsidRPr="008B1C02">
        <w:t xml:space="preserve">        '403':</w:t>
      </w:r>
    </w:p>
    <w:p w14:paraId="7C40EB41" w14:textId="77777777" w:rsidR="0062792D" w:rsidRPr="008B1C02" w:rsidRDefault="0062792D" w:rsidP="0062792D">
      <w:pPr>
        <w:pStyle w:val="PL"/>
      </w:pPr>
      <w:r w:rsidRPr="008B1C02">
        <w:t xml:space="preserve">          $ref: 'TS29122_CommonData.yaml#/components/responses/403'</w:t>
      </w:r>
    </w:p>
    <w:p w14:paraId="618E27AE" w14:textId="77777777" w:rsidR="0062792D" w:rsidRPr="008B1C02" w:rsidRDefault="0062792D" w:rsidP="0062792D">
      <w:pPr>
        <w:pStyle w:val="PL"/>
      </w:pPr>
      <w:r w:rsidRPr="008B1C02">
        <w:t xml:space="preserve">        '404':</w:t>
      </w:r>
    </w:p>
    <w:p w14:paraId="25951CD9" w14:textId="77777777" w:rsidR="0062792D" w:rsidRPr="008B1C02" w:rsidRDefault="0062792D" w:rsidP="0062792D">
      <w:pPr>
        <w:pStyle w:val="PL"/>
      </w:pPr>
      <w:r w:rsidRPr="008B1C02">
        <w:t xml:space="preserve">          $ref: 'TS29122_CommonData.yaml#/components/responses/404'</w:t>
      </w:r>
    </w:p>
    <w:p w14:paraId="6480741E" w14:textId="77777777" w:rsidR="0062792D" w:rsidRPr="008B1C02" w:rsidRDefault="0062792D" w:rsidP="0062792D">
      <w:pPr>
        <w:pStyle w:val="PL"/>
      </w:pPr>
      <w:r w:rsidRPr="008B1C02">
        <w:t xml:space="preserve">        '406':</w:t>
      </w:r>
    </w:p>
    <w:p w14:paraId="2EF38116" w14:textId="77777777" w:rsidR="0062792D" w:rsidRPr="008B1C02" w:rsidRDefault="0062792D" w:rsidP="0062792D">
      <w:pPr>
        <w:pStyle w:val="PL"/>
      </w:pPr>
      <w:r w:rsidRPr="008B1C02">
        <w:t xml:space="preserve">          $ref: 'TS29122_CommonData.yaml#/components/responses/406'</w:t>
      </w:r>
    </w:p>
    <w:p w14:paraId="4EABE8D5" w14:textId="77777777" w:rsidR="0062792D" w:rsidRPr="008B1C02" w:rsidRDefault="0062792D" w:rsidP="0062792D">
      <w:pPr>
        <w:pStyle w:val="PL"/>
      </w:pPr>
      <w:r w:rsidRPr="008B1C02">
        <w:t xml:space="preserve">        '429':</w:t>
      </w:r>
    </w:p>
    <w:p w14:paraId="341003EE" w14:textId="77777777" w:rsidR="0062792D" w:rsidRPr="008B1C02" w:rsidRDefault="0062792D" w:rsidP="0062792D">
      <w:pPr>
        <w:pStyle w:val="PL"/>
      </w:pPr>
      <w:r w:rsidRPr="008B1C02">
        <w:t xml:space="preserve">          $ref: 'TS29122_CommonData.yaml#/components/responses/429'</w:t>
      </w:r>
    </w:p>
    <w:p w14:paraId="65737F0D" w14:textId="77777777" w:rsidR="0062792D" w:rsidRPr="008B1C02" w:rsidRDefault="0062792D" w:rsidP="0062792D">
      <w:pPr>
        <w:pStyle w:val="PL"/>
      </w:pPr>
      <w:r w:rsidRPr="008B1C02">
        <w:t xml:space="preserve">        '500':</w:t>
      </w:r>
    </w:p>
    <w:p w14:paraId="1ADDFB67" w14:textId="77777777" w:rsidR="0062792D" w:rsidRPr="008B1C02" w:rsidRDefault="0062792D" w:rsidP="0062792D">
      <w:pPr>
        <w:pStyle w:val="PL"/>
      </w:pPr>
      <w:r w:rsidRPr="008B1C02">
        <w:t xml:space="preserve">          $ref: 'TS29122_CommonData.yaml#/components/responses/500'</w:t>
      </w:r>
    </w:p>
    <w:p w14:paraId="5102648D" w14:textId="77777777" w:rsidR="0062792D" w:rsidRPr="008B1C02" w:rsidRDefault="0062792D" w:rsidP="0062792D">
      <w:pPr>
        <w:pStyle w:val="PL"/>
      </w:pPr>
      <w:r w:rsidRPr="008B1C02">
        <w:t xml:space="preserve">        '503':</w:t>
      </w:r>
    </w:p>
    <w:p w14:paraId="63D84FA9" w14:textId="77777777" w:rsidR="0062792D" w:rsidRPr="008B1C02" w:rsidRDefault="0062792D" w:rsidP="0062792D">
      <w:pPr>
        <w:pStyle w:val="PL"/>
      </w:pPr>
      <w:r w:rsidRPr="008B1C02">
        <w:t xml:space="preserve">          $ref: 'TS29122_CommonData.yaml#/components/responses/503'</w:t>
      </w:r>
    </w:p>
    <w:p w14:paraId="7C74E972" w14:textId="77777777" w:rsidR="0062792D" w:rsidRPr="008B1C02" w:rsidRDefault="0062792D" w:rsidP="0062792D">
      <w:pPr>
        <w:pStyle w:val="PL"/>
      </w:pPr>
      <w:r w:rsidRPr="008B1C02">
        <w:t xml:space="preserve">        default:</w:t>
      </w:r>
    </w:p>
    <w:p w14:paraId="2C2CBF90" w14:textId="77777777" w:rsidR="0062792D" w:rsidRPr="008B1C02" w:rsidRDefault="0062792D" w:rsidP="0062792D">
      <w:pPr>
        <w:pStyle w:val="PL"/>
      </w:pPr>
      <w:r w:rsidRPr="008B1C02">
        <w:t xml:space="preserve">          $ref: 'TS29122_CommonData.yaml#/components/responses/default'</w:t>
      </w:r>
    </w:p>
    <w:p w14:paraId="4BBDC89C" w14:textId="77777777" w:rsidR="0062792D" w:rsidRPr="008B1C02" w:rsidRDefault="0062792D" w:rsidP="0062792D">
      <w:pPr>
        <w:pStyle w:val="PL"/>
      </w:pPr>
    </w:p>
    <w:p w14:paraId="4AC5E595" w14:textId="77777777" w:rsidR="0062792D" w:rsidRPr="008B1C02" w:rsidRDefault="0062792D" w:rsidP="0062792D">
      <w:pPr>
        <w:pStyle w:val="PL"/>
      </w:pPr>
      <w:r w:rsidRPr="008B1C02">
        <w:t xml:space="preserve">    put:</w:t>
      </w:r>
    </w:p>
    <w:p w14:paraId="250567F6" w14:textId="77777777" w:rsidR="0062792D" w:rsidRPr="008B1C02" w:rsidRDefault="0062792D" w:rsidP="0062792D">
      <w:pPr>
        <w:pStyle w:val="PL"/>
      </w:pPr>
      <w:r w:rsidRPr="008B1C02">
        <w:t xml:space="preserve">      summary: Fully updates/replaces an existing subscription resource</w:t>
      </w:r>
    </w:p>
    <w:p w14:paraId="5B72123F" w14:textId="77777777" w:rsidR="0062792D" w:rsidRPr="008B1C02" w:rsidRDefault="0062792D" w:rsidP="0062792D">
      <w:pPr>
        <w:pStyle w:val="PL"/>
      </w:pPr>
      <w:r w:rsidRPr="008B1C02">
        <w:t xml:space="preserve">      operationId: FullyUpdateAnSubscription</w:t>
      </w:r>
    </w:p>
    <w:p w14:paraId="4232D879" w14:textId="77777777" w:rsidR="0062792D" w:rsidRPr="008B1C02" w:rsidRDefault="0062792D" w:rsidP="0062792D">
      <w:pPr>
        <w:pStyle w:val="PL"/>
      </w:pPr>
      <w:r w:rsidRPr="008B1C02">
        <w:t xml:space="preserve">      tags:</w:t>
      </w:r>
    </w:p>
    <w:p w14:paraId="33A76EC7" w14:textId="77777777" w:rsidR="0062792D" w:rsidRPr="008B1C02" w:rsidRDefault="0062792D" w:rsidP="0062792D">
      <w:pPr>
        <w:pStyle w:val="PL"/>
      </w:pPr>
      <w:r w:rsidRPr="008B1C02">
        <w:t xml:space="preserve">        - Individual Service Parameter Subscription</w:t>
      </w:r>
    </w:p>
    <w:p w14:paraId="39519372" w14:textId="77777777" w:rsidR="0062792D" w:rsidRPr="008B1C02" w:rsidRDefault="0062792D" w:rsidP="0062792D">
      <w:pPr>
        <w:pStyle w:val="PL"/>
      </w:pPr>
      <w:r w:rsidRPr="008B1C02">
        <w:t xml:space="preserve">      requestBody:</w:t>
      </w:r>
    </w:p>
    <w:p w14:paraId="09925D60" w14:textId="77777777" w:rsidR="0062792D" w:rsidRPr="008B1C02" w:rsidRDefault="0062792D" w:rsidP="0062792D">
      <w:pPr>
        <w:pStyle w:val="PL"/>
      </w:pPr>
      <w:r w:rsidRPr="008B1C02">
        <w:t xml:space="preserve">        description: Parameters to update/replace the existing subscription</w:t>
      </w:r>
    </w:p>
    <w:p w14:paraId="4F14E100" w14:textId="77777777" w:rsidR="0062792D" w:rsidRPr="008B1C02" w:rsidRDefault="0062792D" w:rsidP="0062792D">
      <w:pPr>
        <w:pStyle w:val="PL"/>
      </w:pPr>
      <w:r w:rsidRPr="008B1C02">
        <w:t xml:space="preserve">        required: true</w:t>
      </w:r>
    </w:p>
    <w:p w14:paraId="6F088E85" w14:textId="77777777" w:rsidR="0062792D" w:rsidRPr="008B1C02" w:rsidRDefault="0062792D" w:rsidP="0062792D">
      <w:pPr>
        <w:pStyle w:val="PL"/>
      </w:pPr>
      <w:r w:rsidRPr="008B1C02">
        <w:t xml:space="preserve">        content:</w:t>
      </w:r>
    </w:p>
    <w:p w14:paraId="36507622" w14:textId="77777777" w:rsidR="0062792D" w:rsidRPr="008B1C02" w:rsidRDefault="0062792D" w:rsidP="0062792D">
      <w:pPr>
        <w:pStyle w:val="PL"/>
      </w:pPr>
      <w:r w:rsidRPr="008B1C02">
        <w:t xml:space="preserve">          application/json:</w:t>
      </w:r>
    </w:p>
    <w:p w14:paraId="47D0CCE5" w14:textId="77777777" w:rsidR="0062792D" w:rsidRPr="008B1C02" w:rsidRDefault="0062792D" w:rsidP="0062792D">
      <w:pPr>
        <w:pStyle w:val="PL"/>
      </w:pPr>
      <w:r w:rsidRPr="008B1C02">
        <w:t xml:space="preserve">            schema:</w:t>
      </w:r>
    </w:p>
    <w:p w14:paraId="30513F2A" w14:textId="77777777" w:rsidR="0062792D" w:rsidRPr="008B1C02" w:rsidRDefault="0062792D" w:rsidP="0062792D">
      <w:pPr>
        <w:pStyle w:val="PL"/>
      </w:pPr>
      <w:r w:rsidRPr="008B1C02">
        <w:t xml:space="preserve">              $ref: '#/components/schemas/ServiceParameterData'</w:t>
      </w:r>
    </w:p>
    <w:p w14:paraId="37F0FD28" w14:textId="77777777" w:rsidR="0062792D" w:rsidRPr="008B1C02" w:rsidRDefault="0062792D" w:rsidP="0062792D">
      <w:pPr>
        <w:pStyle w:val="PL"/>
      </w:pPr>
      <w:r w:rsidRPr="008B1C02">
        <w:t xml:space="preserve">      responses:</w:t>
      </w:r>
    </w:p>
    <w:p w14:paraId="332CCBA3" w14:textId="77777777" w:rsidR="0062792D" w:rsidRPr="008B1C02" w:rsidRDefault="0062792D" w:rsidP="0062792D">
      <w:pPr>
        <w:pStyle w:val="PL"/>
      </w:pPr>
      <w:r w:rsidRPr="008B1C02">
        <w:t xml:space="preserve">        '200':</w:t>
      </w:r>
    </w:p>
    <w:p w14:paraId="588CF977" w14:textId="77777777" w:rsidR="0062792D" w:rsidRPr="008B1C02" w:rsidRDefault="0062792D" w:rsidP="0062792D">
      <w:pPr>
        <w:pStyle w:val="PL"/>
      </w:pPr>
      <w:r w:rsidRPr="008B1C02">
        <w:t xml:space="preserve">          description: OK (Successful update of the subscription)</w:t>
      </w:r>
    </w:p>
    <w:p w14:paraId="334B2E7C" w14:textId="77777777" w:rsidR="0062792D" w:rsidRPr="008B1C02" w:rsidRDefault="0062792D" w:rsidP="0062792D">
      <w:pPr>
        <w:pStyle w:val="PL"/>
      </w:pPr>
      <w:r w:rsidRPr="008B1C02">
        <w:t xml:space="preserve">          content:</w:t>
      </w:r>
    </w:p>
    <w:p w14:paraId="6643263C" w14:textId="77777777" w:rsidR="0062792D" w:rsidRPr="008B1C02" w:rsidRDefault="0062792D" w:rsidP="0062792D">
      <w:pPr>
        <w:pStyle w:val="PL"/>
      </w:pPr>
      <w:r w:rsidRPr="008B1C02">
        <w:t xml:space="preserve">            application/json:</w:t>
      </w:r>
    </w:p>
    <w:p w14:paraId="391EA7CF" w14:textId="77777777" w:rsidR="0062792D" w:rsidRPr="008B1C02" w:rsidRDefault="0062792D" w:rsidP="0062792D">
      <w:pPr>
        <w:pStyle w:val="PL"/>
      </w:pPr>
      <w:r w:rsidRPr="008B1C02">
        <w:t xml:space="preserve">              schema:</w:t>
      </w:r>
    </w:p>
    <w:p w14:paraId="68188C22" w14:textId="77777777" w:rsidR="0062792D" w:rsidRPr="008B1C02" w:rsidRDefault="0062792D" w:rsidP="0062792D">
      <w:pPr>
        <w:pStyle w:val="PL"/>
      </w:pPr>
      <w:r w:rsidRPr="008B1C02">
        <w:t xml:space="preserve">                $ref: '#/components/schemas/ServiceParameterData'</w:t>
      </w:r>
    </w:p>
    <w:p w14:paraId="10C4EFB0" w14:textId="77777777" w:rsidR="0062792D" w:rsidRPr="008B1C02" w:rsidRDefault="0062792D" w:rsidP="0062792D">
      <w:pPr>
        <w:pStyle w:val="PL"/>
      </w:pPr>
      <w:r w:rsidRPr="008B1C02">
        <w:t xml:space="preserve">        '204':</w:t>
      </w:r>
    </w:p>
    <w:p w14:paraId="6E2BE5A9" w14:textId="77777777" w:rsidR="0062792D" w:rsidRPr="008B1C02" w:rsidRDefault="0062792D" w:rsidP="0062792D">
      <w:pPr>
        <w:pStyle w:val="PL"/>
      </w:pPr>
      <w:r w:rsidRPr="008B1C02">
        <w:t xml:space="preserve">          description: OK (Successful update of the subscription)</w:t>
      </w:r>
    </w:p>
    <w:p w14:paraId="2516837A" w14:textId="77777777" w:rsidR="0062792D" w:rsidRPr="008B1C02" w:rsidRDefault="0062792D" w:rsidP="0062792D">
      <w:pPr>
        <w:pStyle w:val="PL"/>
      </w:pPr>
      <w:r w:rsidRPr="008B1C02">
        <w:t xml:space="preserve">        '307':</w:t>
      </w:r>
    </w:p>
    <w:p w14:paraId="6BBE9531" w14:textId="77777777" w:rsidR="0062792D" w:rsidRPr="008B1C02" w:rsidRDefault="0062792D" w:rsidP="0062792D">
      <w:pPr>
        <w:pStyle w:val="PL"/>
      </w:pPr>
      <w:r w:rsidRPr="008B1C02">
        <w:t xml:space="preserve">          $ref: 'TS29122_CommonData.yaml#/components/responses/307'</w:t>
      </w:r>
    </w:p>
    <w:p w14:paraId="096E69A5" w14:textId="77777777" w:rsidR="0062792D" w:rsidRPr="008B1C02" w:rsidRDefault="0062792D" w:rsidP="0062792D">
      <w:pPr>
        <w:pStyle w:val="PL"/>
      </w:pPr>
      <w:r w:rsidRPr="008B1C02">
        <w:t xml:space="preserve">        '308':</w:t>
      </w:r>
    </w:p>
    <w:p w14:paraId="6BD7A7B2" w14:textId="77777777" w:rsidR="0062792D" w:rsidRPr="008B1C02" w:rsidRDefault="0062792D" w:rsidP="0062792D">
      <w:pPr>
        <w:pStyle w:val="PL"/>
      </w:pPr>
      <w:r w:rsidRPr="008B1C02">
        <w:t xml:space="preserve">          $ref: 'TS29122_CommonData.yaml#/components/responses/308'</w:t>
      </w:r>
    </w:p>
    <w:p w14:paraId="4B493FD0" w14:textId="77777777" w:rsidR="0062792D" w:rsidRPr="008B1C02" w:rsidRDefault="0062792D" w:rsidP="0062792D">
      <w:pPr>
        <w:pStyle w:val="PL"/>
      </w:pPr>
      <w:r w:rsidRPr="008B1C02">
        <w:t xml:space="preserve">        '400':</w:t>
      </w:r>
    </w:p>
    <w:p w14:paraId="5421FAFC" w14:textId="77777777" w:rsidR="0062792D" w:rsidRPr="008B1C02" w:rsidRDefault="0062792D" w:rsidP="0062792D">
      <w:pPr>
        <w:pStyle w:val="PL"/>
      </w:pPr>
      <w:r w:rsidRPr="008B1C02">
        <w:t xml:space="preserve">          $ref: 'TS29122_CommonData.yaml#/components/responses/400'</w:t>
      </w:r>
    </w:p>
    <w:p w14:paraId="36A66905" w14:textId="77777777" w:rsidR="0062792D" w:rsidRPr="008B1C02" w:rsidRDefault="0062792D" w:rsidP="0062792D">
      <w:pPr>
        <w:pStyle w:val="PL"/>
      </w:pPr>
      <w:r w:rsidRPr="008B1C02">
        <w:t xml:space="preserve">        '401':</w:t>
      </w:r>
    </w:p>
    <w:p w14:paraId="2917A5A2" w14:textId="77777777" w:rsidR="0062792D" w:rsidRPr="008B1C02" w:rsidRDefault="0062792D" w:rsidP="0062792D">
      <w:pPr>
        <w:pStyle w:val="PL"/>
      </w:pPr>
      <w:r w:rsidRPr="008B1C02">
        <w:t xml:space="preserve">          $ref: 'TS29122_CommonData.yaml#/components/responses/401'</w:t>
      </w:r>
    </w:p>
    <w:p w14:paraId="0B39EFE7" w14:textId="77777777" w:rsidR="0062792D" w:rsidRPr="008B1C02" w:rsidRDefault="0062792D" w:rsidP="0062792D">
      <w:pPr>
        <w:pStyle w:val="PL"/>
      </w:pPr>
      <w:r w:rsidRPr="008B1C02">
        <w:t xml:space="preserve">        '403':</w:t>
      </w:r>
    </w:p>
    <w:p w14:paraId="48B51F4C" w14:textId="77777777" w:rsidR="0062792D" w:rsidRPr="008B1C02" w:rsidRDefault="0062792D" w:rsidP="0062792D">
      <w:pPr>
        <w:pStyle w:val="PL"/>
      </w:pPr>
      <w:r w:rsidRPr="008B1C02">
        <w:t xml:space="preserve">          $ref: 'TS29122_CommonData.yaml#/components/responses/403'</w:t>
      </w:r>
    </w:p>
    <w:p w14:paraId="677E9128" w14:textId="77777777" w:rsidR="0062792D" w:rsidRPr="008B1C02" w:rsidRDefault="0062792D" w:rsidP="0062792D">
      <w:pPr>
        <w:pStyle w:val="PL"/>
      </w:pPr>
      <w:r w:rsidRPr="008B1C02">
        <w:t xml:space="preserve">        '404':</w:t>
      </w:r>
    </w:p>
    <w:p w14:paraId="7D93909B" w14:textId="77777777" w:rsidR="0062792D" w:rsidRPr="008B1C02" w:rsidRDefault="0062792D" w:rsidP="0062792D">
      <w:pPr>
        <w:pStyle w:val="PL"/>
      </w:pPr>
      <w:r w:rsidRPr="008B1C02">
        <w:t xml:space="preserve">          $ref: 'TS29122_CommonData.yaml#/components/responses/404'</w:t>
      </w:r>
    </w:p>
    <w:p w14:paraId="211F8BC9" w14:textId="77777777" w:rsidR="0062792D" w:rsidRPr="008B1C02" w:rsidRDefault="0062792D" w:rsidP="0062792D">
      <w:pPr>
        <w:pStyle w:val="PL"/>
      </w:pPr>
      <w:r w:rsidRPr="008B1C02">
        <w:t xml:space="preserve">        '411':</w:t>
      </w:r>
    </w:p>
    <w:p w14:paraId="52427310" w14:textId="77777777" w:rsidR="0062792D" w:rsidRPr="008B1C02" w:rsidRDefault="0062792D" w:rsidP="0062792D">
      <w:pPr>
        <w:pStyle w:val="PL"/>
      </w:pPr>
      <w:r w:rsidRPr="008B1C02">
        <w:t xml:space="preserve">          $ref: 'TS29122_CommonData.yaml#/components/responses/411'</w:t>
      </w:r>
    </w:p>
    <w:p w14:paraId="5A450CDF" w14:textId="77777777" w:rsidR="0062792D" w:rsidRPr="008B1C02" w:rsidRDefault="0062792D" w:rsidP="0062792D">
      <w:pPr>
        <w:pStyle w:val="PL"/>
      </w:pPr>
      <w:r w:rsidRPr="008B1C02">
        <w:t xml:space="preserve">        '413':</w:t>
      </w:r>
    </w:p>
    <w:p w14:paraId="260B9B9C" w14:textId="77777777" w:rsidR="0062792D" w:rsidRPr="008B1C02" w:rsidRDefault="0062792D" w:rsidP="0062792D">
      <w:pPr>
        <w:pStyle w:val="PL"/>
      </w:pPr>
      <w:r w:rsidRPr="008B1C02">
        <w:t xml:space="preserve">          $ref: 'TS29122_CommonData.yaml#/components/responses/413'</w:t>
      </w:r>
    </w:p>
    <w:p w14:paraId="265D65EC" w14:textId="77777777" w:rsidR="0062792D" w:rsidRPr="008B1C02" w:rsidRDefault="0062792D" w:rsidP="0062792D">
      <w:pPr>
        <w:pStyle w:val="PL"/>
      </w:pPr>
      <w:r w:rsidRPr="008B1C02">
        <w:t xml:space="preserve">        '415':</w:t>
      </w:r>
    </w:p>
    <w:p w14:paraId="681BD5B0" w14:textId="77777777" w:rsidR="0062792D" w:rsidRPr="008B1C02" w:rsidRDefault="0062792D" w:rsidP="0062792D">
      <w:pPr>
        <w:pStyle w:val="PL"/>
      </w:pPr>
      <w:r w:rsidRPr="008B1C02">
        <w:t xml:space="preserve">          $ref: 'TS29122_CommonData.yaml#/components/responses/415'</w:t>
      </w:r>
    </w:p>
    <w:p w14:paraId="0EE1C1AB" w14:textId="77777777" w:rsidR="0062792D" w:rsidRPr="008B1C02" w:rsidRDefault="0062792D" w:rsidP="0062792D">
      <w:pPr>
        <w:pStyle w:val="PL"/>
      </w:pPr>
      <w:r w:rsidRPr="008B1C02">
        <w:t xml:space="preserve">        '429':</w:t>
      </w:r>
    </w:p>
    <w:p w14:paraId="05CF72D9" w14:textId="77777777" w:rsidR="0062792D" w:rsidRPr="008B1C02" w:rsidRDefault="0062792D" w:rsidP="0062792D">
      <w:pPr>
        <w:pStyle w:val="PL"/>
      </w:pPr>
      <w:r w:rsidRPr="008B1C02">
        <w:t xml:space="preserve">          $ref: 'TS29122_CommonData.yaml#/components/responses/429'</w:t>
      </w:r>
    </w:p>
    <w:p w14:paraId="0275AB61" w14:textId="77777777" w:rsidR="0062792D" w:rsidRPr="008B1C02" w:rsidRDefault="0062792D" w:rsidP="0062792D">
      <w:pPr>
        <w:pStyle w:val="PL"/>
      </w:pPr>
      <w:r w:rsidRPr="008B1C02">
        <w:t xml:space="preserve">        '500':</w:t>
      </w:r>
    </w:p>
    <w:p w14:paraId="773C52B8" w14:textId="77777777" w:rsidR="0062792D" w:rsidRPr="008B1C02" w:rsidRDefault="0062792D" w:rsidP="0062792D">
      <w:pPr>
        <w:pStyle w:val="PL"/>
      </w:pPr>
      <w:r w:rsidRPr="008B1C02">
        <w:t xml:space="preserve">          $ref: 'TS29122_CommonData.yaml#/components/responses/500'</w:t>
      </w:r>
    </w:p>
    <w:p w14:paraId="603E5CAC" w14:textId="77777777" w:rsidR="0062792D" w:rsidRPr="008B1C02" w:rsidRDefault="0062792D" w:rsidP="0062792D">
      <w:pPr>
        <w:pStyle w:val="PL"/>
      </w:pPr>
      <w:r w:rsidRPr="008B1C02">
        <w:t xml:space="preserve">        '503':</w:t>
      </w:r>
    </w:p>
    <w:p w14:paraId="53761EC1" w14:textId="77777777" w:rsidR="0062792D" w:rsidRPr="008B1C02" w:rsidRDefault="0062792D" w:rsidP="0062792D">
      <w:pPr>
        <w:pStyle w:val="PL"/>
      </w:pPr>
      <w:r w:rsidRPr="008B1C02">
        <w:t xml:space="preserve">          $ref: 'TS29122_CommonData.yaml#/components/responses/503'</w:t>
      </w:r>
    </w:p>
    <w:p w14:paraId="7586BE02" w14:textId="77777777" w:rsidR="0062792D" w:rsidRPr="008B1C02" w:rsidRDefault="0062792D" w:rsidP="0062792D">
      <w:pPr>
        <w:pStyle w:val="PL"/>
      </w:pPr>
      <w:r w:rsidRPr="008B1C02">
        <w:t xml:space="preserve">        default:</w:t>
      </w:r>
    </w:p>
    <w:p w14:paraId="4D344225" w14:textId="77777777" w:rsidR="0062792D" w:rsidRPr="008B1C02" w:rsidRDefault="0062792D" w:rsidP="0062792D">
      <w:pPr>
        <w:pStyle w:val="PL"/>
      </w:pPr>
      <w:r w:rsidRPr="008B1C02">
        <w:t xml:space="preserve">          $ref: 'TS29122_CommonData.yaml#/components/responses/default'</w:t>
      </w:r>
    </w:p>
    <w:p w14:paraId="68DA632D" w14:textId="77777777" w:rsidR="0062792D" w:rsidRPr="008B1C02" w:rsidRDefault="0062792D" w:rsidP="0062792D">
      <w:pPr>
        <w:pStyle w:val="PL"/>
      </w:pPr>
    </w:p>
    <w:p w14:paraId="1D1B981B" w14:textId="77777777" w:rsidR="0062792D" w:rsidRPr="008B1C02" w:rsidRDefault="0062792D" w:rsidP="0062792D">
      <w:pPr>
        <w:pStyle w:val="PL"/>
      </w:pPr>
      <w:r w:rsidRPr="008B1C02">
        <w:t xml:space="preserve">    patch:</w:t>
      </w:r>
    </w:p>
    <w:p w14:paraId="46A706B8" w14:textId="77777777" w:rsidR="0062792D" w:rsidRPr="008B1C02" w:rsidRDefault="0062792D" w:rsidP="0062792D">
      <w:pPr>
        <w:pStyle w:val="PL"/>
      </w:pPr>
      <w:r w:rsidRPr="008B1C02">
        <w:t xml:space="preserve">      summary: Partial updates/replaces an existing subscription resource</w:t>
      </w:r>
    </w:p>
    <w:p w14:paraId="10B9A28E" w14:textId="77777777" w:rsidR="0062792D" w:rsidRPr="008B1C02" w:rsidRDefault="0062792D" w:rsidP="0062792D">
      <w:pPr>
        <w:pStyle w:val="PL"/>
      </w:pPr>
      <w:r w:rsidRPr="008B1C02">
        <w:t xml:space="preserve">      operationId: PartialUpdateAnSubscription</w:t>
      </w:r>
    </w:p>
    <w:p w14:paraId="3C9DCFAB" w14:textId="77777777" w:rsidR="0062792D" w:rsidRPr="008B1C02" w:rsidRDefault="0062792D" w:rsidP="0062792D">
      <w:pPr>
        <w:pStyle w:val="PL"/>
      </w:pPr>
      <w:r w:rsidRPr="008B1C02">
        <w:t xml:space="preserve">      tags:</w:t>
      </w:r>
    </w:p>
    <w:p w14:paraId="0D34A1CD" w14:textId="77777777" w:rsidR="0062792D" w:rsidRPr="008B1C02" w:rsidRDefault="0062792D" w:rsidP="0062792D">
      <w:pPr>
        <w:pStyle w:val="PL"/>
      </w:pPr>
      <w:r w:rsidRPr="008B1C02">
        <w:lastRenderedPageBreak/>
        <w:t xml:space="preserve">        - Individual Service Parameter Subscription</w:t>
      </w:r>
    </w:p>
    <w:p w14:paraId="372FDE4F" w14:textId="77777777" w:rsidR="0062792D" w:rsidRPr="008B1C02" w:rsidRDefault="0062792D" w:rsidP="0062792D">
      <w:pPr>
        <w:pStyle w:val="PL"/>
      </w:pPr>
      <w:r w:rsidRPr="008B1C02">
        <w:t xml:space="preserve">      requestBody:</w:t>
      </w:r>
    </w:p>
    <w:p w14:paraId="42705650" w14:textId="77777777" w:rsidR="0062792D" w:rsidRPr="008B1C02" w:rsidRDefault="0062792D" w:rsidP="0062792D">
      <w:pPr>
        <w:pStyle w:val="PL"/>
      </w:pPr>
      <w:r w:rsidRPr="008B1C02">
        <w:t xml:space="preserve">        required: true</w:t>
      </w:r>
    </w:p>
    <w:p w14:paraId="6AAC1E31" w14:textId="77777777" w:rsidR="0062792D" w:rsidRPr="008B1C02" w:rsidRDefault="0062792D" w:rsidP="0062792D">
      <w:pPr>
        <w:pStyle w:val="PL"/>
      </w:pPr>
      <w:r w:rsidRPr="008B1C02">
        <w:t xml:space="preserve">        content:</w:t>
      </w:r>
    </w:p>
    <w:p w14:paraId="680F238D" w14:textId="77777777" w:rsidR="0062792D" w:rsidRPr="008B1C02" w:rsidRDefault="0062792D" w:rsidP="0062792D">
      <w:pPr>
        <w:pStyle w:val="PL"/>
      </w:pPr>
      <w:r w:rsidRPr="008B1C02">
        <w:t xml:space="preserve">          application/merge-patch+json:</w:t>
      </w:r>
    </w:p>
    <w:p w14:paraId="27D3CBB0" w14:textId="77777777" w:rsidR="0062792D" w:rsidRPr="008B1C02" w:rsidRDefault="0062792D" w:rsidP="0062792D">
      <w:pPr>
        <w:pStyle w:val="PL"/>
      </w:pPr>
      <w:r w:rsidRPr="008B1C02">
        <w:t xml:space="preserve">            schema:</w:t>
      </w:r>
    </w:p>
    <w:p w14:paraId="0339F542" w14:textId="77777777" w:rsidR="0062792D" w:rsidRPr="008B1C02" w:rsidRDefault="0062792D" w:rsidP="0062792D">
      <w:pPr>
        <w:pStyle w:val="PL"/>
      </w:pPr>
      <w:r w:rsidRPr="008B1C02">
        <w:t xml:space="preserve">              $ref: '#/components/schemas/ServiceParameterDataPatch'</w:t>
      </w:r>
    </w:p>
    <w:p w14:paraId="6182A20B" w14:textId="77777777" w:rsidR="0062792D" w:rsidRPr="008B1C02" w:rsidRDefault="0062792D" w:rsidP="0062792D">
      <w:pPr>
        <w:pStyle w:val="PL"/>
      </w:pPr>
      <w:r w:rsidRPr="008B1C02">
        <w:t xml:space="preserve">      responses:</w:t>
      </w:r>
    </w:p>
    <w:p w14:paraId="6B8F5B42" w14:textId="77777777" w:rsidR="0062792D" w:rsidRPr="008B1C02" w:rsidRDefault="0062792D" w:rsidP="0062792D">
      <w:pPr>
        <w:pStyle w:val="PL"/>
      </w:pPr>
      <w:r w:rsidRPr="008B1C02">
        <w:t xml:space="preserve">        '200':</w:t>
      </w:r>
    </w:p>
    <w:p w14:paraId="75ACECF5" w14:textId="77777777" w:rsidR="0062792D" w:rsidRPr="008B1C02" w:rsidRDefault="0062792D" w:rsidP="0062792D">
      <w:pPr>
        <w:pStyle w:val="PL"/>
      </w:pPr>
      <w:r w:rsidRPr="008B1C02">
        <w:t xml:space="preserve">          description: OK. The subscription was modified successfully.</w:t>
      </w:r>
    </w:p>
    <w:p w14:paraId="060B681F" w14:textId="77777777" w:rsidR="0062792D" w:rsidRPr="008B1C02" w:rsidRDefault="0062792D" w:rsidP="0062792D">
      <w:pPr>
        <w:pStyle w:val="PL"/>
      </w:pPr>
      <w:r w:rsidRPr="008B1C02">
        <w:t xml:space="preserve">          content:</w:t>
      </w:r>
    </w:p>
    <w:p w14:paraId="7EA61D23" w14:textId="77777777" w:rsidR="0062792D" w:rsidRPr="008B1C02" w:rsidRDefault="0062792D" w:rsidP="0062792D">
      <w:pPr>
        <w:pStyle w:val="PL"/>
      </w:pPr>
      <w:r w:rsidRPr="008B1C02">
        <w:t xml:space="preserve">            application/json:</w:t>
      </w:r>
    </w:p>
    <w:p w14:paraId="45B8CA8A" w14:textId="77777777" w:rsidR="0062792D" w:rsidRPr="008B1C02" w:rsidRDefault="0062792D" w:rsidP="0062792D">
      <w:pPr>
        <w:pStyle w:val="PL"/>
      </w:pPr>
      <w:r w:rsidRPr="008B1C02">
        <w:t xml:space="preserve">              schema:</w:t>
      </w:r>
    </w:p>
    <w:p w14:paraId="5D3EEFAA" w14:textId="77777777" w:rsidR="0062792D" w:rsidRPr="008B1C02" w:rsidRDefault="0062792D" w:rsidP="0062792D">
      <w:pPr>
        <w:pStyle w:val="PL"/>
      </w:pPr>
      <w:r w:rsidRPr="008B1C02">
        <w:t xml:space="preserve">                $ref: '#/components/schemas/ServiceParameterData'</w:t>
      </w:r>
    </w:p>
    <w:p w14:paraId="527D3D4D" w14:textId="77777777" w:rsidR="0062792D" w:rsidRPr="008B1C02" w:rsidRDefault="0062792D" w:rsidP="0062792D">
      <w:pPr>
        <w:pStyle w:val="PL"/>
      </w:pPr>
      <w:r w:rsidRPr="008B1C02">
        <w:t xml:space="preserve">        '204':</w:t>
      </w:r>
    </w:p>
    <w:p w14:paraId="29A58612" w14:textId="77777777" w:rsidR="0062792D" w:rsidRPr="008B1C02" w:rsidRDefault="0062792D" w:rsidP="0062792D">
      <w:pPr>
        <w:pStyle w:val="PL"/>
      </w:pPr>
      <w:r w:rsidRPr="008B1C02">
        <w:t xml:space="preserve">          description: OK. The subscription was modified successfully.</w:t>
      </w:r>
    </w:p>
    <w:p w14:paraId="4E1524E0" w14:textId="77777777" w:rsidR="0062792D" w:rsidRPr="008B1C02" w:rsidRDefault="0062792D" w:rsidP="0062792D">
      <w:pPr>
        <w:pStyle w:val="PL"/>
      </w:pPr>
      <w:r w:rsidRPr="008B1C02">
        <w:t xml:space="preserve">        '307':</w:t>
      </w:r>
    </w:p>
    <w:p w14:paraId="1C347207" w14:textId="77777777" w:rsidR="0062792D" w:rsidRPr="008B1C02" w:rsidRDefault="0062792D" w:rsidP="0062792D">
      <w:pPr>
        <w:pStyle w:val="PL"/>
      </w:pPr>
      <w:r w:rsidRPr="008B1C02">
        <w:t xml:space="preserve">          $ref: 'TS29122_CommonData.yaml#/components/responses/307'</w:t>
      </w:r>
    </w:p>
    <w:p w14:paraId="2307496A" w14:textId="77777777" w:rsidR="0062792D" w:rsidRPr="008B1C02" w:rsidRDefault="0062792D" w:rsidP="0062792D">
      <w:pPr>
        <w:pStyle w:val="PL"/>
      </w:pPr>
      <w:r w:rsidRPr="008B1C02">
        <w:t xml:space="preserve">        '308':</w:t>
      </w:r>
    </w:p>
    <w:p w14:paraId="69983D4C" w14:textId="77777777" w:rsidR="0062792D" w:rsidRPr="008B1C02" w:rsidRDefault="0062792D" w:rsidP="0062792D">
      <w:pPr>
        <w:pStyle w:val="PL"/>
      </w:pPr>
      <w:r w:rsidRPr="008B1C02">
        <w:t xml:space="preserve">          $ref: 'TS29122_CommonData.yaml#/components/responses/308'</w:t>
      </w:r>
    </w:p>
    <w:p w14:paraId="10748BFE" w14:textId="77777777" w:rsidR="0062792D" w:rsidRPr="008B1C02" w:rsidRDefault="0062792D" w:rsidP="0062792D">
      <w:pPr>
        <w:pStyle w:val="PL"/>
      </w:pPr>
      <w:r w:rsidRPr="008B1C02">
        <w:t xml:space="preserve">        '400':</w:t>
      </w:r>
    </w:p>
    <w:p w14:paraId="622B3AA8" w14:textId="77777777" w:rsidR="0062792D" w:rsidRPr="008B1C02" w:rsidRDefault="0062792D" w:rsidP="0062792D">
      <w:pPr>
        <w:pStyle w:val="PL"/>
      </w:pPr>
      <w:r w:rsidRPr="008B1C02">
        <w:t xml:space="preserve">          $ref: 'TS29122_CommonData.yaml#/components/responses/400'</w:t>
      </w:r>
    </w:p>
    <w:p w14:paraId="2F761F64" w14:textId="77777777" w:rsidR="0062792D" w:rsidRPr="008B1C02" w:rsidRDefault="0062792D" w:rsidP="0062792D">
      <w:pPr>
        <w:pStyle w:val="PL"/>
      </w:pPr>
      <w:r w:rsidRPr="008B1C02">
        <w:t xml:space="preserve">        '401':</w:t>
      </w:r>
    </w:p>
    <w:p w14:paraId="619F096E" w14:textId="77777777" w:rsidR="0062792D" w:rsidRPr="008B1C02" w:rsidRDefault="0062792D" w:rsidP="0062792D">
      <w:pPr>
        <w:pStyle w:val="PL"/>
      </w:pPr>
      <w:r w:rsidRPr="008B1C02">
        <w:t xml:space="preserve">          $ref: 'TS29122_CommonData.yaml#/components/responses/401'</w:t>
      </w:r>
    </w:p>
    <w:p w14:paraId="2D39B374" w14:textId="77777777" w:rsidR="0062792D" w:rsidRPr="008B1C02" w:rsidRDefault="0062792D" w:rsidP="0062792D">
      <w:pPr>
        <w:pStyle w:val="PL"/>
      </w:pPr>
      <w:r w:rsidRPr="008B1C02">
        <w:t xml:space="preserve">        '403':</w:t>
      </w:r>
    </w:p>
    <w:p w14:paraId="19A63199" w14:textId="77777777" w:rsidR="0062792D" w:rsidRPr="008B1C02" w:rsidRDefault="0062792D" w:rsidP="0062792D">
      <w:pPr>
        <w:pStyle w:val="PL"/>
      </w:pPr>
      <w:r w:rsidRPr="008B1C02">
        <w:t xml:space="preserve">          $ref: 'TS29122_CommonData.yaml#/components/responses/403'</w:t>
      </w:r>
    </w:p>
    <w:p w14:paraId="17C986DD" w14:textId="77777777" w:rsidR="0062792D" w:rsidRPr="008B1C02" w:rsidRDefault="0062792D" w:rsidP="0062792D">
      <w:pPr>
        <w:pStyle w:val="PL"/>
      </w:pPr>
      <w:r w:rsidRPr="008B1C02">
        <w:t xml:space="preserve">        '404':</w:t>
      </w:r>
    </w:p>
    <w:p w14:paraId="29477C51" w14:textId="77777777" w:rsidR="0062792D" w:rsidRPr="008B1C02" w:rsidRDefault="0062792D" w:rsidP="0062792D">
      <w:pPr>
        <w:pStyle w:val="PL"/>
      </w:pPr>
      <w:r w:rsidRPr="008B1C02">
        <w:t xml:space="preserve">          $ref: 'TS29122_CommonData.yaml#/components/responses/404'</w:t>
      </w:r>
    </w:p>
    <w:p w14:paraId="3678F376" w14:textId="77777777" w:rsidR="0062792D" w:rsidRPr="008B1C02" w:rsidRDefault="0062792D" w:rsidP="0062792D">
      <w:pPr>
        <w:pStyle w:val="PL"/>
      </w:pPr>
      <w:r w:rsidRPr="008B1C02">
        <w:t xml:space="preserve">        '411':</w:t>
      </w:r>
    </w:p>
    <w:p w14:paraId="5920CD02" w14:textId="77777777" w:rsidR="0062792D" w:rsidRPr="008B1C02" w:rsidRDefault="0062792D" w:rsidP="0062792D">
      <w:pPr>
        <w:pStyle w:val="PL"/>
      </w:pPr>
      <w:r w:rsidRPr="008B1C02">
        <w:t xml:space="preserve">          $ref: 'TS29122_CommonData.yaml#/components/responses/411'</w:t>
      </w:r>
    </w:p>
    <w:p w14:paraId="5A65A915" w14:textId="77777777" w:rsidR="0062792D" w:rsidRPr="008B1C02" w:rsidRDefault="0062792D" w:rsidP="0062792D">
      <w:pPr>
        <w:pStyle w:val="PL"/>
      </w:pPr>
      <w:r w:rsidRPr="008B1C02">
        <w:t xml:space="preserve">        '413':</w:t>
      </w:r>
    </w:p>
    <w:p w14:paraId="09145EED" w14:textId="77777777" w:rsidR="0062792D" w:rsidRPr="008B1C02" w:rsidRDefault="0062792D" w:rsidP="0062792D">
      <w:pPr>
        <w:pStyle w:val="PL"/>
      </w:pPr>
      <w:r w:rsidRPr="008B1C02">
        <w:t xml:space="preserve">          $ref: 'TS29122_CommonData.yaml#/components/responses/413'</w:t>
      </w:r>
    </w:p>
    <w:p w14:paraId="6D8A6AD5" w14:textId="77777777" w:rsidR="0062792D" w:rsidRPr="008B1C02" w:rsidRDefault="0062792D" w:rsidP="0062792D">
      <w:pPr>
        <w:pStyle w:val="PL"/>
      </w:pPr>
      <w:r w:rsidRPr="008B1C02">
        <w:t xml:space="preserve">        '415':</w:t>
      </w:r>
    </w:p>
    <w:p w14:paraId="72316B2E" w14:textId="77777777" w:rsidR="0062792D" w:rsidRPr="008B1C02" w:rsidRDefault="0062792D" w:rsidP="0062792D">
      <w:pPr>
        <w:pStyle w:val="PL"/>
      </w:pPr>
      <w:r w:rsidRPr="008B1C02">
        <w:t xml:space="preserve">          $ref: 'TS29122_CommonData.yaml#/components/responses/415'</w:t>
      </w:r>
    </w:p>
    <w:p w14:paraId="6CE9C303" w14:textId="77777777" w:rsidR="0062792D" w:rsidRPr="008B1C02" w:rsidRDefault="0062792D" w:rsidP="0062792D">
      <w:pPr>
        <w:pStyle w:val="PL"/>
      </w:pPr>
      <w:r w:rsidRPr="008B1C02">
        <w:t xml:space="preserve">        '429':</w:t>
      </w:r>
    </w:p>
    <w:p w14:paraId="5EEB3B4E" w14:textId="77777777" w:rsidR="0062792D" w:rsidRPr="008B1C02" w:rsidRDefault="0062792D" w:rsidP="0062792D">
      <w:pPr>
        <w:pStyle w:val="PL"/>
      </w:pPr>
      <w:r w:rsidRPr="008B1C02">
        <w:t xml:space="preserve">          $ref: 'TS29122_CommonData.yaml#/components/responses/429'</w:t>
      </w:r>
    </w:p>
    <w:p w14:paraId="014F0ADD" w14:textId="77777777" w:rsidR="0062792D" w:rsidRPr="008B1C02" w:rsidRDefault="0062792D" w:rsidP="0062792D">
      <w:pPr>
        <w:pStyle w:val="PL"/>
      </w:pPr>
      <w:r w:rsidRPr="008B1C02">
        <w:t xml:space="preserve">        '500':</w:t>
      </w:r>
    </w:p>
    <w:p w14:paraId="5060667F" w14:textId="77777777" w:rsidR="0062792D" w:rsidRPr="008B1C02" w:rsidRDefault="0062792D" w:rsidP="0062792D">
      <w:pPr>
        <w:pStyle w:val="PL"/>
      </w:pPr>
      <w:r w:rsidRPr="008B1C02">
        <w:t xml:space="preserve">          $ref: 'TS29122_CommonData.yaml#/components/responses/500'</w:t>
      </w:r>
    </w:p>
    <w:p w14:paraId="1D490868" w14:textId="77777777" w:rsidR="0062792D" w:rsidRPr="008B1C02" w:rsidRDefault="0062792D" w:rsidP="0062792D">
      <w:pPr>
        <w:pStyle w:val="PL"/>
      </w:pPr>
      <w:r w:rsidRPr="008B1C02">
        <w:t xml:space="preserve">        '503':</w:t>
      </w:r>
    </w:p>
    <w:p w14:paraId="15D43CCD" w14:textId="77777777" w:rsidR="0062792D" w:rsidRPr="008B1C02" w:rsidRDefault="0062792D" w:rsidP="0062792D">
      <w:pPr>
        <w:pStyle w:val="PL"/>
      </w:pPr>
      <w:r w:rsidRPr="008B1C02">
        <w:t xml:space="preserve">          $ref: 'TS29122_CommonData.yaml#/components/responses/503'</w:t>
      </w:r>
    </w:p>
    <w:p w14:paraId="0A2D2EBC" w14:textId="77777777" w:rsidR="0062792D" w:rsidRPr="008B1C02" w:rsidRDefault="0062792D" w:rsidP="0062792D">
      <w:pPr>
        <w:pStyle w:val="PL"/>
      </w:pPr>
      <w:r w:rsidRPr="008B1C02">
        <w:t xml:space="preserve">        default:</w:t>
      </w:r>
    </w:p>
    <w:p w14:paraId="0266A6DC" w14:textId="77777777" w:rsidR="0062792D" w:rsidRPr="008B1C02" w:rsidRDefault="0062792D" w:rsidP="0062792D">
      <w:pPr>
        <w:pStyle w:val="PL"/>
      </w:pPr>
      <w:r w:rsidRPr="008B1C02">
        <w:t xml:space="preserve">          $ref: 'TS29122_CommonData.yaml#/components/responses/default'</w:t>
      </w:r>
    </w:p>
    <w:p w14:paraId="371C011E" w14:textId="77777777" w:rsidR="0062792D" w:rsidRPr="008B1C02" w:rsidRDefault="0062792D" w:rsidP="0062792D">
      <w:pPr>
        <w:pStyle w:val="PL"/>
      </w:pPr>
    </w:p>
    <w:p w14:paraId="4863A268" w14:textId="77777777" w:rsidR="0062792D" w:rsidRPr="008B1C02" w:rsidRDefault="0062792D" w:rsidP="0062792D">
      <w:pPr>
        <w:pStyle w:val="PL"/>
      </w:pPr>
      <w:r w:rsidRPr="008B1C02">
        <w:t xml:space="preserve">    delete:</w:t>
      </w:r>
    </w:p>
    <w:p w14:paraId="315A5DB4" w14:textId="77777777" w:rsidR="0062792D" w:rsidRPr="008B1C02" w:rsidRDefault="0062792D" w:rsidP="0062792D">
      <w:pPr>
        <w:pStyle w:val="PL"/>
      </w:pPr>
      <w:r w:rsidRPr="008B1C02">
        <w:t xml:space="preserve">      summary: Deletes an already existing subscription</w:t>
      </w:r>
    </w:p>
    <w:p w14:paraId="72C987C5" w14:textId="77777777" w:rsidR="0062792D" w:rsidRPr="008B1C02" w:rsidRDefault="0062792D" w:rsidP="0062792D">
      <w:pPr>
        <w:pStyle w:val="PL"/>
      </w:pPr>
      <w:r w:rsidRPr="008B1C02">
        <w:t xml:space="preserve">      operationId: DeleteAnSubscription</w:t>
      </w:r>
    </w:p>
    <w:p w14:paraId="386A986A" w14:textId="77777777" w:rsidR="0062792D" w:rsidRPr="008B1C02" w:rsidRDefault="0062792D" w:rsidP="0062792D">
      <w:pPr>
        <w:pStyle w:val="PL"/>
      </w:pPr>
      <w:r w:rsidRPr="008B1C02">
        <w:t xml:space="preserve">      tags:</w:t>
      </w:r>
    </w:p>
    <w:p w14:paraId="6C65DA1F" w14:textId="77777777" w:rsidR="0062792D" w:rsidRPr="008B1C02" w:rsidRDefault="0062792D" w:rsidP="0062792D">
      <w:pPr>
        <w:pStyle w:val="PL"/>
      </w:pPr>
      <w:r w:rsidRPr="008B1C02">
        <w:t xml:space="preserve">        - Individual Service Parameter Subscription</w:t>
      </w:r>
    </w:p>
    <w:p w14:paraId="1A6DB945" w14:textId="77777777" w:rsidR="0062792D" w:rsidRPr="008B1C02" w:rsidRDefault="0062792D" w:rsidP="0062792D">
      <w:pPr>
        <w:pStyle w:val="PL"/>
      </w:pPr>
      <w:r w:rsidRPr="008B1C02">
        <w:t xml:space="preserve">      responses:</w:t>
      </w:r>
    </w:p>
    <w:p w14:paraId="7E695604" w14:textId="77777777" w:rsidR="0062792D" w:rsidRPr="008B1C02" w:rsidRDefault="0062792D" w:rsidP="0062792D">
      <w:pPr>
        <w:pStyle w:val="PL"/>
      </w:pPr>
      <w:r w:rsidRPr="008B1C02">
        <w:t xml:space="preserve">        '204':</w:t>
      </w:r>
    </w:p>
    <w:p w14:paraId="2A15E25F" w14:textId="77777777" w:rsidR="0062792D" w:rsidRPr="008B1C02" w:rsidRDefault="0062792D" w:rsidP="0062792D">
      <w:pPr>
        <w:pStyle w:val="PL"/>
      </w:pPr>
      <w:r w:rsidRPr="008B1C02">
        <w:t xml:space="preserve">          description: No Content (Successful deletion of the existing subscription)</w:t>
      </w:r>
    </w:p>
    <w:p w14:paraId="249A275D" w14:textId="77777777" w:rsidR="0062792D" w:rsidRPr="008B1C02" w:rsidRDefault="0062792D" w:rsidP="0062792D">
      <w:pPr>
        <w:pStyle w:val="PL"/>
      </w:pPr>
      <w:r w:rsidRPr="008B1C02">
        <w:t xml:space="preserve">        '307':</w:t>
      </w:r>
    </w:p>
    <w:p w14:paraId="48E4CDE3" w14:textId="77777777" w:rsidR="0062792D" w:rsidRPr="008B1C02" w:rsidRDefault="0062792D" w:rsidP="0062792D">
      <w:pPr>
        <w:pStyle w:val="PL"/>
      </w:pPr>
      <w:r w:rsidRPr="008B1C02">
        <w:t xml:space="preserve">          $ref: 'TS29122_CommonData.yaml#/components/responses/307'</w:t>
      </w:r>
    </w:p>
    <w:p w14:paraId="0CBB52A9" w14:textId="77777777" w:rsidR="0062792D" w:rsidRPr="008B1C02" w:rsidRDefault="0062792D" w:rsidP="0062792D">
      <w:pPr>
        <w:pStyle w:val="PL"/>
      </w:pPr>
      <w:r w:rsidRPr="008B1C02">
        <w:t xml:space="preserve">        '308':</w:t>
      </w:r>
    </w:p>
    <w:p w14:paraId="095EE508" w14:textId="77777777" w:rsidR="0062792D" w:rsidRPr="008B1C02" w:rsidRDefault="0062792D" w:rsidP="0062792D">
      <w:pPr>
        <w:pStyle w:val="PL"/>
      </w:pPr>
      <w:r w:rsidRPr="008B1C02">
        <w:t xml:space="preserve">          $ref: 'TS29122_CommonData.yaml#/components/responses/308'</w:t>
      </w:r>
    </w:p>
    <w:p w14:paraId="188509E6" w14:textId="77777777" w:rsidR="0062792D" w:rsidRPr="008B1C02" w:rsidRDefault="0062792D" w:rsidP="0062792D">
      <w:pPr>
        <w:pStyle w:val="PL"/>
      </w:pPr>
      <w:r w:rsidRPr="008B1C02">
        <w:t xml:space="preserve">        '400':</w:t>
      </w:r>
    </w:p>
    <w:p w14:paraId="42D9738D" w14:textId="77777777" w:rsidR="0062792D" w:rsidRPr="008B1C02" w:rsidRDefault="0062792D" w:rsidP="0062792D">
      <w:pPr>
        <w:pStyle w:val="PL"/>
      </w:pPr>
      <w:r w:rsidRPr="008B1C02">
        <w:t xml:space="preserve">          $ref: 'TS29122_CommonData.yaml#/components/responses/400'</w:t>
      </w:r>
    </w:p>
    <w:p w14:paraId="2B32CE80" w14:textId="77777777" w:rsidR="0062792D" w:rsidRPr="008B1C02" w:rsidRDefault="0062792D" w:rsidP="0062792D">
      <w:pPr>
        <w:pStyle w:val="PL"/>
      </w:pPr>
      <w:r w:rsidRPr="008B1C02">
        <w:t xml:space="preserve">        '401':</w:t>
      </w:r>
    </w:p>
    <w:p w14:paraId="5728DC04" w14:textId="77777777" w:rsidR="0062792D" w:rsidRPr="008B1C02" w:rsidRDefault="0062792D" w:rsidP="0062792D">
      <w:pPr>
        <w:pStyle w:val="PL"/>
      </w:pPr>
      <w:r w:rsidRPr="008B1C02">
        <w:t xml:space="preserve">          $ref: 'TS29122_CommonData.yaml#/components/responses/401'</w:t>
      </w:r>
    </w:p>
    <w:p w14:paraId="558D6549" w14:textId="77777777" w:rsidR="0062792D" w:rsidRPr="008B1C02" w:rsidRDefault="0062792D" w:rsidP="0062792D">
      <w:pPr>
        <w:pStyle w:val="PL"/>
      </w:pPr>
      <w:r w:rsidRPr="008B1C02">
        <w:t xml:space="preserve">        '403':</w:t>
      </w:r>
    </w:p>
    <w:p w14:paraId="2C738793" w14:textId="77777777" w:rsidR="0062792D" w:rsidRPr="008B1C02" w:rsidRDefault="0062792D" w:rsidP="0062792D">
      <w:pPr>
        <w:pStyle w:val="PL"/>
      </w:pPr>
      <w:r w:rsidRPr="008B1C02">
        <w:t xml:space="preserve">          $ref: 'TS29122_CommonData.yaml#/components/responses/403'</w:t>
      </w:r>
    </w:p>
    <w:p w14:paraId="6724D503" w14:textId="77777777" w:rsidR="0062792D" w:rsidRPr="008B1C02" w:rsidRDefault="0062792D" w:rsidP="0062792D">
      <w:pPr>
        <w:pStyle w:val="PL"/>
      </w:pPr>
      <w:r w:rsidRPr="008B1C02">
        <w:t xml:space="preserve">        '404':</w:t>
      </w:r>
    </w:p>
    <w:p w14:paraId="0B0CC04A" w14:textId="77777777" w:rsidR="0062792D" w:rsidRPr="008B1C02" w:rsidRDefault="0062792D" w:rsidP="0062792D">
      <w:pPr>
        <w:pStyle w:val="PL"/>
      </w:pPr>
      <w:r w:rsidRPr="008B1C02">
        <w:t xml:space="preserve">          $ref: 'TS29122_CommonData.yaml#/components/responses/404'</w:t>
      </w:r>
    </w:p>
    <w:p w14:paraId="03399574" w14:textId="77777777" w:rsidR="0062792D" w:rsidRPr="008B1C02" w:rsidRDefault="0062792D" w:rsidP="0062792D">
      <w:pPr>
        <w:pStyle w:val="PL"/>
      </w:pPr>
      <w:r w:rsidRPr="008B1C02">
        <w:t xml:space="preserve">        '429':</w:t>
      </w:r>
    </w:p>
    <w:p w14:paraId="532729F4" w14:textId="77777777" w:rsidR="0062792D" w:rsidRPr="008B1C02" w:rsidRDefault="0062792D" w:rsidP="0062792D">
      <w:pPr>
        <w:pStyle w:val="PL"/>
      </w:pPr>
      <w:r w:rsidRPr="008B1C02">
        <w:t xml:space="preserve">          $ref: 'TS29122_CommonData.yaml#/components/responses/429'</w:t>
      </w:r>
    </w:p>
    <w:p w14:paraId="208152EE" w14:textId="77777777" w:rsidR="0062792D" w:rsidRPr="008B1C02" w:rsidRDefault="0062792D" w:rsidP="0062792D">
      <w:pPr>
        <w:pStyle w:val="PL"/>
      </w:pPr>
      <w:r w:rsidRPr="008B1C02">
        <w:t xml:space="preserve">        '500':</w:t>
      </w:r>
    </w:p>
    <w:p w14:paraId="1C574469" w14:textId="77777777" w:rsidR="0062792D" w:rsidRPr="008B1C02" w:rsidRDefault="0062792D" w:rsidP="0062792D">
      <w:pPr>
        <w:pStyle w:val="PL"/>
      </w:pPr>
      <w:r w:rsidRPr="008B1C02">
        <w:t xml:space="preserve">          $ref: 'TS29122_CommonData.yaml#/components/responses/500'</w:t>
      </w:r>
    </w:p>
    <w:p w14:paraId="5AE842B7" w14:textId="77777777" w:rsidR="0062792D" w:rsidRPr="008B1C02" w:rsidRDefault="0062792D" w:rsidP="0062792D">
      <w:pPr>
        <w:pStyle w:val="PL"/>
      </w:pPr>
      <w:r w:rsidRPr="008B1C02">
        <w:t xml:space="preserve">        '503':</w:t>
      </w:r>
    </w:p>
    <w:p w14:paraId="1B5446C4" w14:textId="77777777" w:rsidR="0062792D" w:rsidRPr="008B1C02" w:rsidRDefault="0062792D" w:rsidP="0062792D">
      <w:pPr>
        <w:pStyle w:val="PL"/>
      </w:pPr>
      <w:r w:rsidRPr="008B1C02">
        <w:t xml:space="preserve">          $ref: 'TS29122_CommonData.yaml#/components/responses/503'</w:t>
      </w:r>
    </w:p>
    <w:p w14:paraId="0B2B9058" w14:textId="77777777" w:rsidR="0062792D" w:rsidRPr="008B1C02" w:rsidRDefault="0062792D" w:rsidP="0062792D">
      <w:pPr>
        <w:pStyle w:val="PL"/>
      </w:pPr>
      <w:r w:rsidRPr="008B1C02">
        <w:t xml:space="preserve">        default:</w:t>
      </w:r>
    </w:p>
    <w:p w14:paraId="214D29DB" w14:textId="77777777" w:rsidR="0062792D" w:rsidRPr="008B1C02" w:rsidRDefault="0062792D" w:rsidP="0062792D">
      <w:pPr>
        <w:pStyle w:val="PL"/>
      </w:pPr>
      <w:r w:rsidRPr="008B1C02">
        <w:t xml:space="preserve">          $ref: 'TS29122_CommonData.yaml#/components/responses/default'</w:t>
      </w:r>
    </w:p>
    <w:p w14:paraId="284B7EA4" w14:textId="77777777" w:rsidR="0062792D" w:rsidRPr="008B1C02" w:rsidRDefault="0062792D" w:rsidP="0062792D">
      <w:pPr>
        <w:pStyle w:val="PL"/>
      </w:pPr>
    </w:p>
    <w:p w14:paraId="73462960" w14:textId="77777777" w:rsidR="0062792D" w:rsidRPr="008B1C02" w:rsidRDefault="0062792D" w:rsidP="0062792D">
      <w:pPr>
        <w:pStyle w:val="PL"/>
      </w:pPr>
      <w:r w:rsidRPr="008B1C02">
        <w:t>components:</w:t>
      </w:r>
    </w:p>
    <w:p w14:paraId="65AE32DF" w14:textId="77777777" w:rsidR="0062792D" w:rsidRPr="008B1C02" w:rsidRDefault="0062792D" w:rsidP="0062792D">
      <w:pPr>
        <w:pStyle w:val="PL"/>
      </w:pPr>
      <w:r w:rsidRPr="008B1C02">
        <w:t xml:space="preserve">  securitySchemes:</w:t>
      </w:r>
    </w:p>
    <w:p w14:paraId="66E27D89" w14:textId="77777777" w:rsidR="0062792D" w:rsidRPr="008B1C02" w:rsidRDefault="0062792D" w:rsidP="0062792D">
      <w:pPr>
        <w:pStyle w:val="PL"/>
      </w:pPr>
      <w:r w:rsidRPr="008B1C02">
        <w:t xml:space="preserve">    oAuth2ClientCredentials:</w:t>
      </w:r>
    </w:p>
    <w:p w14:paraId="19F6D986" w14:textId="77777777" w:rsidR="0062792D" w:rsidRPr="008B1C02" w:rsidRDefault="0062792D" w:rsidP="0062792D">
      <w:pPr>
        <w:pStyle w:val="PL"/>
      </w:pPr>
      <w:r w:rsidRPr="008B1C02">
        <w:t xml:space="preserve">      type: oauth2</w:t>
      </w:r>
    </w:p>
    <w:p w14:paraId="2E039A9C" w14:textId="77777777" w:rsidR="0062792D" w:rsidRPr="008B1C02" w:rsidRDefault="0062792D" w:rsidP="0062792D">
      <w:pPr>
        <w:pStyle w:val="PL"/>
      </w:pPr>
      <w:r w:rsidRPr="008B1C02">
        <w:t xml:space="preserve">      flows:</w:t>
      </w:r>
    </w:p>
    <w:p w14:paraId="5B4F1D99" w14:textId="77777777" w:rsidR="0062792D" w:rsidRPr="008B1C02" w:rsidRDefault="0062792D" w:rsidP="0062792D">
      <w:pPr>
        <w:pStyle w:val="PL"/>
      </w:pPr>
      <w:r w:rsidRPr="008B1C02">
        <w:t xml:space="preserve">        clientCredentials:</w:t>
      </w:r>
    </w:p>
    <w:p w14:paraId="052F6900" w14:textId="77777777" w:rsidR="0062792D" w:rsidRPr="008B1C02" w:rsidRDefault="0062792D" w:rsidP="0062792D">
      <w:pPr>
        <w:pStyle w:val="PL"/>
      </w:pPr>
      <w:r w:rsidRPr="008B1C02">
        <w:lastRenderedPageBreak/>
        <w:t xml:space="preserve">          tokenUrl: '{tokenUrl}'</w:t>
      </w:r>
    </w:p>
    <w:p w14:paraId="06DBE67E" w14:textId="77777777" w:rsidR="0062792D" w:rsidRPr="008B1C02" w:rsidRDefault="0062792D" w:rsidP="0062792D">
      <w:pPr>
        <w:pStyle w:val="PL"/>
      </w:pPr>
      <w:r w:rsidRPr="008B1C02">
        <w:t xml:space="preserve">          scopes: {}</w:t>
      </w:r>
    </w:p>
    <w:p w14:paraId="3D2619CF" w14:textId="77777777" w:rsidR="0062792D" w:rsidRDefault="0062792D" w:rsidP="0062792D">
      <w:pPr>
        <w:pStyle w:val="PL"/>
      </w:pPr>
    </w:p>
    <w:p w14:paraId="79B8F037" w14:textId="77777777" w:rsidR="0062792D" w:rsidRPr="008B1C02" w:rsidRDefault="0062792D" w:rsidP="0062792D">
      <w:pPr>
        <w:pStyle w:val="PL"/>
      </w:pPr>
      <w:r w:rsidRPr="008B1C02">
        <w:t xml:space="preserve">  schemas: </w:t>
      </w:r>
    </w:p>
    <w:p w14:paraId="46E45BE6" w14:textId="77777777" w:rsidR="0062792D" w:rsidRPr="008B1C02" w:rsidRDefault="0062792D" w:rsidP="0062792D">
      <w:pPr>
        <w:pStyle w:val="PL"/>
      </w:pPr>
      <w:r w:rsidRPr="008B1C02">
        <w:t xml:space="preserve">    ServiceParameterData:</w:t>
      </w:r>
    </w:p>
    <w:p w14:paraId="41A67260" w14:textId="77777777" w:rsidR="0062792D" w:rsidRPr="008B1C02" w:rsidRDefault="0062792D" w:rsidP="0062792D">
      <w:pPr>
        <w:pStyle w:val="PL"/>
      </w:pPr>
      <w:r w:rsidRPr="008B1C02">
        <w:t xml:space="preserve">      description: Represents an individual Service Parameter subscription resource.</w:t>
      </w:r>
    </w:p>
    <w:p w14:paraId="297EB554" w14:textId="77777777" w:rsidR="0062792D" w:rsidRPr="008B1C02" w:rsidRDefault="0062792D" w:rsidP="0062792D">
      <w:pPr>
        <w:pStyle w:val="PL"/>
      </w:pPr>
      <w:r w:rsidRPr="008B1C02">
        <w:t xml:space="preserve">      type: object</w:t>
      </w:r>
    </w:p>
    <w:p w14:paraId="7CFF12EE" w14:textId="77777777" w:rsidR="0062792D" w:rsidRPr="008B1C02" w:rsidRDefault="0062792D" w:rsidP="0062792D">
      <w:pPr>
        <w:pStyle w:val="PL"/>
      </w:pPr>
      <w:r w:rsidRPr="008B1C02">
        <w:t xml:space="preserve">      properties:</w:t>
      </w:r>
    </w:p>
    <w:p w14:paraId="6086363C" w14:textId="77777777" w:rsidR="0062792D" w:rsidRPr="008B1C02" w:rsidRDefault="0062792D" w:rsidP="0062792D">
      <w:pPr>
        <w:pStyle w:val="PL"/>
      </w:pPr>
      <w:r w:rsidRPr="008B1C02">
        <w:t xml:space="preserve">        afServiceId:</w:t>
      </w:r>
    </w:p>
    <w:p w14:paraId="17DB8CB7" w14:textId="77777777" w:rsidR="0062792D" w:rsidRPr="008B1C02" w:rsidRDefault="0062792D" w:rsidP="0062792D">
      <w:pPr>
        <w:pStyle w:val="PL"/>
      </w:pPr>
      <w:r w:rsidRPr="008B1C02">
        <w:t xml:space="preserve">          type: string</w:t>
      </w:r>
    </w:p>
    <w:p w14:paraId="5CB2180E" w14:textId="77777777" w:rsidR="0062792D" w:rsidRPr="008B1C02" w:rsidRDefault="0062792D" w:rsidP="0062792D">
      <w:pPr>
        <w:pStyle w:val="PL"/>
      </w:pPr>
      <w:r w:rsidRPr="008B1C02">
        <w:t xml:space="preserve">          description: Identifies a service on behalf of which the AF is issuing the request.</w:t>
      </w:r>
    </w:p>
    <w:p w14:paraId="3751A72E" w14:textId="77777777" w:rsidR="0062792D" w:rsidRPr="008B1C02" w:rsidRDefault="0062792D" w:rsidP="0062792D">
      <w:pPr>
        <w:pStyle w:val="PL"/>
      </w:pPr>
      <w:r w:rsidRPr="008B1C02">
        <w:t xml:space="preserve">        appId:</w:t>
      </w:r>
    </w:p>
    <w:p w14:paraId="52875E3C" w14:textId="77777777" w:rsidR="0062792D" w:rsidRPr="008B1C02" w:rsidRDefault="0062792D" w:rsidP="0062792D">
      <w:pPr>
        <w:pStyle w:val="PL"/>
      </w:pPr>
      <w:r w:rsidRPr="008B1C02">
        <w:t xml:space="preserve">          type: string</w:t>
      </w:r>
    </w:p>
    <w:p w14:paraId="2E370B6D" w14:textId="77777777" w:rsidR="0062792D" w:rsidRPr="008B1C02" w:rsidRDefault="0062792D" w:rsidP="0062792D">
      <w:pPr>
        <w:pStyle w:val="PL"/>
      </w:pPr>
      <w:r w:rsidRPr="008B1C02">
        <w:t xml:space="preserve">          description: Identifies an application.</w:t>
      </w:r>
    </w:p>
    <w:p w14:paraId="10BE1018" w14:textId="77777777" w:rsidR="0062792D" w:rsidRPr="008B1C02" w:rsidRDefault="0062792D" w:rsidP="0062792D">
      <w:pPr>
        <w:pStyle w:val="PL"/>
      </w:pPr>
      <w:r w:rsidRPr="008B1C02">
        <w:t xml:space="preserve">        dnn:</w:t>
      </w:r>
    </w:p>
    <w:p w14:paraId="667C24BC" w14:textId="77777777" w:rsidR="0062792D" w:rsidRPr="008B1C02" w:rsidRDefault="0062792D" w:rsidP="0062792D">
      <w:pPr>
        <w:pStyle w:val="PL"/>
      </w:pPr>
      <w:r w:rsidRPr="008B1C02">
        <w:t xml:space="preserve">          $ref: 'TS29571_CommonData.yaml#/components/schemas/Dnn'</w:t>
      </w:r>
    </w:p>
    <w:p w14:paraId="439A2D18" w14:textId="77777777" w:rsidR="0062792D" w:rsidRPr="008B1C02" w:rsidRDefault="0062792D" w:rsidP="0062792D">
      <w:pPr>
        <w:pStyle w:val="PL"/>
      </w:pPr>
      <w:r w:rsidRPr="008B1C02">
        <w:t xml:space="preserve">        snssai:</w:t>
      </w:r>
    </w:p>
    <w:p w14:paraId="0CC0C1AC" w14:textId="77777777" w:rsidR="0062792D" w:rsidRPr="008B1C02" w:rsidRDefault="0062792D" w:rsidP="0062792D">
      <w:pPr>
        <w:pStyle w:val="PL"/>
      </w:pPr>
      <w:r w:rsidRPr="008B1C02">
        <w:t xml:space="preserve">          $ref: 'TS29571_CommonData.yaml#/components/schemas/Snssai'</w:t>
      </w:r>
    </w:p>
    <w:p w14:paraId="59D28FB1" w14:textId="77777777" w:rsidR="0062792D" w:rsidRPr="008B1C02" w:rsidRDefault="0062792D" w:rsidP="0062792D">
      <w:pPr>
        <w:pStyle w:val="PL"/>
      </w:pPr>
      <w:r w:rsidRPr="008B1C02">
        <w:t xml:space="preserve">        externalGroupId:</w:t>
      </w:r>
    </w:p>
    <w:p w14:paraId="7DDF5995" w14:textId="77777777" w:rsidR="0062792D" w:rsidRPr="008B1C02" w:rsidRDefault="0062792D" w:rsidP="0062792D">
      <w:pPr>
        <w:pStyle w:val="PL"/>
      </w:pPr>
      <w:r w:rsidRPr="008B1C02">
        <w:t xml:space="preserve">          $ref: 'TS29122_CommonData.yaml#/components/schemas/ExternalGroupId'</w:t>
      </w:r>
    </w:p>
    <w:p w14:paraId="7C7C92A0" w14:textId="77777777" w:rsidR="0062792D" w:rsidRPr="008B1C02" w:rsidRDefault="0062792D" w:rsidP="0062792D">
      <w:pPr>
        <w:pStyle w:val="PL"/>
      </w:pPr>
      <w:r w:rsidRPr="008B1C02">
        <w:t xml:space="preserve">        anyUeInd:</w:t>
      </w:r>
    </w:p>
    <w:p w14:paraId="5211FABC" w14:textId="77777777" w:rsidR="0062792D" w:rsidRPr="008B1C02" w:rsidRDefault="0062792D" w:rsidP="0062792D">
      <w:pPr>
        <w:pStyle w:val="PL"/>
      </w:pPr>
      <w:r w:rsidRPr="008B1C02">
        <w:t xml:space="preserve">          type: boolean</w:t>
      </w:r>
    </w:p>
    <w:p w14:paraId="16CCECD2" w14:textId="77777777" w:rsidR="0062792D" w:rsidRPr="008B1C02" w:rsidRDefault="0062792D" w:rsidP="0062792D">
      <w:pPr>
        <w:pStyle w:val="PL"/>
      </w:pPr>
      <w:r w:rsidRPr="008B1C02">
        <w:t xml:space="preserve">          description: &gt;</w:t>
      </w:r>
    </w:p>
    <w:p w14:paraId="4EA5E4B1" w14:textId="77777777" w:rsidR="0062792D" w:rsidRPr="008B1C02" w:rsidRDefault="0062792D" w:rsidP="0062792D">
      <w:pPr>
        <w:pStyle w:val="PL"/>
      </w:pPr>
      <w:r w:rsidRPr="008B1C02">
        <w:t xml:space="preserve">            Identifies whether the AF request applies to any </w:t>
      </w:r>
      <w:r>
        <w:t xml:space="preserve">non-roaming </w:t>
      </w:r>
      <w:r w:rsidRPr="008B1C02">
        <w:t>UE. This attribute</w:t>
      </w:r>
      <w:r>
        <w:t>,</w:t>
      </w:r>
    </w:p>
    <w:p w14:paraId="4D43412D" w14:textId="77777777" w:rsidR="0062792D" w:rsidRPr="008B1C02" w:rsidRDefault="0062792D" w:rsidP="0062792D">
      <w:pPr>
        <w:pStyle w:val="PL"/>
      </w:pPr>
      <w:r w:rsidRPr="008B1C02">
        <w:t xml:space="preserve">            </w:t>
      </w:r>
      <w:r>
        <w:t xml:space="preserve">when provided, </w:t>
      </w:r>
      <w:r w:rsidRPr="008B1C02">
        <w:t>shall set to "true" if applicable for any UE, otherwise, set to "false".</w:t>
      </w:r>
    </w:p>
    <w:p w14:paraId="28284440" w14:textId="77777777" w:rsidR="0062792D" w:rsidRPr="008B1C02" w:rsidRDefault="0062792D" w:rsidP="0062792D">
      <w:pPr>
        <w:pStyle w:val="PL"/>
      </w:pPr>
      <w:r w:rsidRPr="008B1C02">
        <w:t xml:space="preserve">        </w:t>
      </w:r>
      <w:r>
        <w:t>roamUeNetDescs</w:t>
      </w:r>
      <w:r w:rsidRPr="008B1C02">
        <w:t>:</w:t>
      </w:r>
    </w:p>
    <w:p w14:paraId="2BCF0A1E" w14:textId="77777777" w:rsidR="0062792D" w:rsidRPr="008B1C02" w:rsidRDefault="0062792D" w:rsidP="0062792D">
      <w:pPr>
        <w:pStyle w:val="PL"/>
      </w:pPr>
      <w:r w:rsidRPr="008B1C02">
        <w:t xml:space="preserve">          type: array</w:t>
      </w:r>
    </w:p>
    <w:p w14:paraId="40C3E396" w14:textId="77777777" w:rsidR="0062792D" w:rsidRPr="008B1C02" w:rsidRDefault="0062792D" w:rsidP="0062792D">
      <w:pPr>
        <w:pStyle w:val="PL"/>
      </w:pPr>
      <w:r w:rsidRPr="008B1C02">
        <w:t xml:space="preserve">          items:</w:t>
      </w:r>
    </w:p>
    <w:p w14:paraId="35FEBE4B" w14:textId="77777777" w:rsidR="0062792D" w:rsidRPr="008B1C02" w:rsidRDefault="0062792D" w:rsidP="0062792D">
      <w:pPr>
        <w:pStyle w:val="PL"/>
      </w:pPr>
      <w:r w:rsidRPr="008B1C02">
        <w:t xml:space="preserve">            $ref: '#/components/schemas/</w:t>
      </w:r>
      <w:r>
        <w:t>NetworkDescription</w:t>
      </w:r>
      <w:r w:rsidRPr="008B1C02">
        <w:t>'</w:t>
      </w:r>
    </w:p>
    <w:p w14:paraId="08D7240F" w14:textId="77777777" w:rsidR="0062792D" w:rsidRPr="008B1C02" w:rsidRDefault="0062792D" w:rsidP="0062792D">
      <w:pPr>
        <w:pStyle w:val="PL"/>
      </w:pPr>
      <w:r w:rsidRPr="008B1C02">
        <w:t xml:space="preserve">          minItems: 1</w:t>
      </w:r>
    </w:p>
    <w:p w14:paraId="408EFAA3" w14:textId="77777777" w:rsidR="0062792D" w:rsidRPr="00EE1F4D" w:rsidRDefault="0062792D" w:rsidP="0062792D">
      <w:pPr>
        <w:pStyle w:val="PL"/>
      </w:pPr>
      <w:r w:rsidRPr="008B1C02">
        <w:t xml:space="preserve">          description: </w:t>
      </w:r>
      <w:r>
        <w:t>Each element identifies one or more PLMN IDs of inbound roamers</w:t>
      </w:r>
      <w:r w:rsidRPr="008B1C02">
        <w:t>.</w:t>
      </w:r>
    </w:p>
    <w:p w14:paraId="483218FB" w14:textId="77777777" w:rsidR="0062792D" w:rsidRPr="008B1C02" w:rsidRDefault="0062792D" w:rsidP="0062792D">
      <w:pPr>
        <w:pStyle w:val="PL"/>
      </w:pPr>
      <w:r w:rsidRPr="008B1C02">
        <w:t xml:space="preserve">        gpsi:</w:t>
      </w:r>
    </w:p>
    <w:p w14:paraId="44F51FE3" w14:textId="77777777" w:rsidR="0062792D" w:rsidRPr="008B1C02" w:rsidRDefault="0062792D" w:rsidP="0062792D">
      <w:pPr>
        <w:pStyle w:val="PL"/>
      </w:pPr>
      <w:r w:rsidRPr="008B1C02">
        <w:t xml:space="preserve">          $ref: 'TS29571_CommonData.yaml#/components/schemas/Gpsi'</w:t>
      </w:r>
    </w:p>
    <w:p w14:paraId="0AD524FB" w14:textId="77777777" w:rsidR="0062792D" w:rsidRPr="008B1C02" w:rsidRDefault="0062792D" w:rsidP="0062792D">
      <w:pPr>
        <w:pStyle w:val="PL"/>
      </w:pPr>
      <w:r w:rsidRPr="008B1C02">
        <w:t xml:space="preserve">        ueIpv4:</w:t>
      </w:r>
    </w:p>
    <w:p w14:paraId="2DF858AC" w14:textId="77777777" w:rsidR="0062792D" w:rsidRPr="008B1C02" w:rsidRDefault="0062792D" w:rsidP="0062792D">
      <w:pPr>
        <w:pStyle w:val="PL"/>
      </w:pPr>
      <w:r w:rsidRPr="008B1C02">
        <w:t xml:space="preserve">          $ref: 'TS29571_CommonData.yaml#/components/schemas/Ipv4Addr'</w:t>
      </w:r>
    </w:p>
    <w:p w14:paraId="2B6E8DC3" w14:textId="77777777" w:rsidR="0062792D" w:rsidRPr="008B1C02" w:rsidRDefault="0062792D" w:rsidP="0062792D">
      <w:pPr>
        <w:pStyle w:val="PL"/>
      </w:pPr>
      <w:r w:rsidRPr="008B1C02">
        <w:t xml:space="preserve">        ueIpv6:</w:t>
      </w:r>
    </w:p>
    <w:p w14:paraId="4B412C0F" w14:textId="77777777" w:rsidR="0062792D" w:rsidRPr="008B1C02" w:rsidRDefault="0062792D" w:rsidP="0062792D">
      <w:pPr>
        <w:pStyle w:val="PL"/>
      </w:pPr>
      <w:r w:rsidRPr="008B1C02">
        <w:t xml:space="preserve">          $ref: 'TS29571_CommonData.yaml#/components/schemas/Ipv6Addr'</w:t>
      </w:r>
    </w:p>
    <w:p w14:paraId="1E441A76" w14:textId="77777777" w:rsidR="0062792D" w:rsidRPr="008B1C02" w:rsidRDefault="0062792D" w:rsidP="0062792D">
      <w:pPr>
        <w:pStyle w:val="PL"/>
      </w:pPr>
      <w:r w:rsidRPr="008B1C02">
        <w:t xml:space="preserve">        ueMac:</w:t>
      </w:r>
    </w:p>
    <w:p w14:paraId="35B7E0A2" w14:textId="77777777" w:rsidR="0062792D" w:rsidRPr="008B1C02" w:rsidRDefault="0062792D" w:rsidP="0062792D">
      <w:pPr>
        <w:pStyle w:val="PL"/>
      </w:pPr>
      <w:r w:rsidRPr="008B1C02">
        <w:t xml:space="preserve">          $ref: 'TS29571_CommonData.yaml#/components/schemas/MacAddr48'</w:t>
      </w:r>
    </w:p>
    <w:p w14:paraId="6A31706E" w14:textId="77777777" w:rsidR="0062792D" w:rsidRPr="008B1C02" w:rsidRDefault="0062792D" w:rsidP="0062792D">
      <w:pPr>
        <w:pStyle w:val="PL"/>
      </w:pPr>
      <w:r w:rsidRPr="008B1C02">
        <w:t xml:space="preserve">        self:</w:t>
      </w:r>
    </w:p>
    <w:p w14:paraId="05B3140A" w14:textId="77777777" w:rsidR="0062792D" w:rsidRPr="008B1C02" w:rsidRDefault="0062792D" w:rsidP="0062792D">
      <w:pPr>
        <w:pStyle w:val="PL"/>
      </w:pPr>
      <w:r w:rsidRPr="008B1C02">
        <w:t xml:space="preserve">          $ref: 'TS29122_CommonData.yaml#/components/schemas/Link'</w:t>
      </w:r>
    </w:p>
    <w:p w14:paraId="42148293" w14:textId="77777777" w:rsidR="0062792D" w:rsidRPr="008B1C02" w:rsidRDefault="0062792D" w:rsidP="0062792D">
      <w:pPr>
        <w:pStyle w:val="PL"/>
      </w:pPr>
      <w:r w:rsidRPr="008B1C02">
        <w:t xml:space="preserve">        subNotifEvents:</w:t>
      </w:r>
    </w:p>
    <w:p w14:paraId="27E20B0F" w14:textId="77777777" w:rsidR="0062792D" w:rsidRPr="008B1C02" w:rsidRDefault="0062792D" w:rsidP="0062792D">
      <w:pPr>
        <w:pStyle w:val="PL"/>
      </w:pPr>
      <w:r w:rsidRPr="008B1C02">
        <w:t xml:space="preserve">          type: array</w:t>
      </w:r>
    </w:p>
    <w:p w14:paraId="25CF0722" w14:textId="77777777" w:rsidR="0062792D" w:rsidRPr="008B1C02" w:rsidRDefault="0062792D" w:rsidP="0062792D">
      <w:pPr>
        <w:pStyle w:val="PL"/>
      </w:pPr>
      <w:r w:rsidRPr="008B1C02">
        <w:t xml:space="preserve">          items:</w:t>
      </w:r>
    </w:p>
    <w:p w14:paraId="12515E2C" w14:textId="77777777" w:rsidR="0062792D" w:rsidRPr="008B1C02" w:rsidRDefault="0062792D" w:rsidP="0062792D">
      <w:pPr>
        <w:pStyle w:val="PL"/>
      </w:pPr>
      <w:r w:rsidRPr="008B1C02">
        <w:t xml:space="preserve">            $ref: '#/components/schemas/Event'</w:t>
      </w:r>
    </w:p>
    <w:p w14:paraId="56968803" w14:textId="77777777" w:rsidR="0062792D" w:rsidRPr="008B1C02" w:rsidRDefault="0062792D" w:rsidP="0062792D">
      <w:pPr>
        <w:pStyle w:val="PL"/>
      </w:pPr>
      <w:r w:rsidRPr="008B1C02">
        <w:t xml:space="preserve">          minItems: 1</w:t>
      </w:r>
    </w:p>
    <w:p w14:paraId="67ECC69C" w14:textId="77777777" w:rsidR="0062792D" w:rsidRDefault="0062792D" w:rsidP="0062792D">
      <w:pPr>
        <w:pStyle w:val="PL"/>
      </w:pPr>
      <w:r w:rsidRPr="008B1C02">
        <w:t xml:space="preserve">          description: &gt;</w:t>
      </w:r>
    </w:p>
    <w:p w14:paraId="018C419E" w14:textId="77777777" w:rsidR="0062792D" w:rsidRDefault="0062792D" w:rsidP="0062792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CBDEFEF" w14:textId="77777777" w:rsidR="0062792D" w:rsidRPr="002E4FB0" w:rsidRDefault="0062792D" w:rsidP="0062792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1DAAA41B" w14:textId="77777777" w:rsidR="0062792D" w:rsidRPr="008B1C02" w:rsidRDefault="0062792D" w:rsidP="0062792D">
      <w:pPr>
        <w:pStyle w:val="PL"/>
      </w:pPr>
      <w:r w:rsidRPr="008B1C02">
        <w:t xml:space="preserve">        notificationDestination:</w:t>
      </w:r>
    </w:p>
    <w:p w14:paraId="36665DA0" w14:textId="77777777" w:rsidR="0062792D" w:rsidRPr="008B1C02" w:rsidRDefault="0062792D" w:rsidP="0062792D">
      <w:pPr>
        <w:pStyle w:val="PL"/>
      </w:pPr>
      <w:r w:rsidRPr="008B1C02">
        <w:t xml:space="preserve">          $ref: 'TS29</w:t>
      </w:r>
      <w:r>
        <w:t>122</w:t>
      </w:r>
      <w:r w:rsidRPr="008B1C02">
        <w:t>_CommonData.yaml#/components/schemas/Uri'</w:t>
      </w:r>
    </w:p>
    <w:p w14:paraId="10229759" w14:textId="77777777" w:rsidR="0062792D" w:rsidRPr="008B1C02" w:rsidRDefault="0062792D" w:rsidP="0062792D">
      <w:pPr>
        <w:pStyle w:val="PL"/>
      </w:pPr>
      <w:r w:rsidRPr="008B1C02">
        <w:t xml:space="preserve">        requestTestNotification:</w:t>
      </w:r>
    </w:p>
    <w:p w14:paraId="1A14EB1B" w14:textId="77777777" w:rsidR="0062792D" w:rsidRPr="008B1C02" w:rsidRDefault="0062792D" w:rsidP="0062792D">
      <w:pPr>
        <w:pStyle w:val="PL"/>
      </w:pPr>
      <w:r w:rsidRPr="008B1C02">
        <w:t xml:space="preserve">          type: boolean</w:t>
      </w:r>
    </w:p>
    <w:p w14:paraId="2F8C2002" w14:textId="77777777" w:rsidR="0062792D" w:rsidRPr="008B1C02" w:rsidRDefault="0062792D" w:rsidP="0062792D">
      <w:pPr>
        <w:pStyle w:val="PL"/>
      </w:pPr>
      <w:r w:rsidRPr="008B1C02">
        <w:t xml:space="preserve">          description: &gt;</w:t>
      </w:r>
    </w:p>
    <w:p w14:paraId="2DB4C538" w14:textId="77777777" w:rsidR="0062792D" w:rsidRPr="008B1C02" w:rsidRDefault="0062792D" w:rsidP="0062792D">
      <w:pPr>
        <w:pStyle w:val="PL"/>
      </w:pPr>
      <w:r w:rsidRPr="008B1C02">
        <w:t xml:space="preserve">            Set to true by the AF to request the NEF to send a test notification</w:t>
      </w:r>
    </w:p>
    <w:p w14:paraId="0AFEBCAE" w14:textId="77777777" w:rsidR="0062792D" w:rsidRPr="008B1C02" w:rsidRDefault="0062792D" w:rsidP="0062792D">
      <w:pPr>
        <w:pStyle w:val="PL"/>
      </w:pPr>
      <w:r w:rsidRPr="008B1C02">
        <w:t xml:space="preserve">            as defined in clause 5.2.5.3 of 3GPP TS 29.122. Set to false or omitted otherwise.</w:t>
      </w:r>
    </w:p>
    <w:p w14:paraId="69990FB0" w14:textId="77777777" w:rsidR="0062792D" w:rsidRPr="008B1C02" w:rsidRDefault="0062792D" w:rsidP="0062792D">
      <w:pPr>
        <w:pStyle w:val="PL"/>
      </w:pPr>
      <w:r w:rsidRPr="008B1C02">
        <w:t xml:space="preserve">        websockNotifConfig:</w:t>
      </w:r>
    </w:p>
    <w:p w14:paraId="2FFBC0C9" w14:textId="77777777" w:rsidR="0062792D" w:rsidRPr="008B1C02" w:rsidRDefault="0062792D" w:rsidP="0062792D">
      <w:pPr>
        <w:pStyle w:val="PL"/>
      </w:pPr>
      <w:r w:rsidRPr="008B1C02">
        <w:t xml:space="preserve">          $ref: 'TS29122_CommonData.yaml#/components/schemas/WebsockNotifConfig'</w:t>
      </w:r>
    </w:p>
    <w:p w14:paraId="681F9D6F" w14:textId="77777777" w:rsidR="0062792D" w:rsidRPr="008B1C02" w:rsidRDefault="0062792D" w:rsidP="0062792D">
      <w:pPr>
        <w:pStyle w:val="PL"/>
      </w:pPr>
      <w:r w:rsidRPr="008B1C02">
        <w:t xml:space="preserve">        paramOverPc5:</w:t>
      </w:r>
    </w:p>
    <w:p w14:paraId="1FE790EE" w14:textId="77777777" w:rsidR="0062792D" w:rsidRPr="008B1C02" w:rsidRDefault="0062792D" w:rsidP="0062792D">
      <w:pPr>
        <w:pStyle w:val="PL"/>
      </w:pPr>
      <w:r w:rsidRPr="008B1C02">
        <w:t xml:space="preserve">          $ref: '#/components/schemas/ParameterOverPc5'</w:t>
      </w:r>
    </w:p>
    <w:p w14:paraId="11AFB9A1" w14:textId="77777777" w:rsidR="0062792D" w:rsidRPr="008B1C02" w:rsidRDefault="0062792D" w:rsidP="0062792D">
      <w:pPr>
        <w:pStyle w:val="PL"/>
      </w:pPr>
      <w:r w:rsidRPr="008B1C02">
        <w:t xml:space="preserve">        paramOverUu:</w:t>
      </w:r>
    </w:p>
    <w:p w14:paraId="1D710DB0" w14:textId="77777777" w:rsidR="0062792D" w:rsidRPr="008B1C02" w:rsidRDefault="0062792D" w:rsidP="0062792D">
      <w:pPr>
        <w:pStyle w:val="PL"/>
      </w:pPr>
      <w:r w:rsidRPr="008B1C02">
        <w:t xml:space="preserve">          $ref: '#/components/schemas/ParameterOverUu'</w:t>
      </w:r>
    </w:p>
    <w:p w14:paraId="1526D542" w14:textId="77777777" w:rsidR="0062792D" w:rsidRPr="008B1C02" w:rsidRDefault="0062792D" w:rsidP="0062792D">
      <w:pPr>
        <w:pStyle w:val="PL"/>
      </w:pPr>
      <w:r w:rsidRPr="008B1C02">
        <w:t xml:space="preserve">        paramForProSeDd:</w:t>
      </w:r>
    </w:p>
    <w:p w14:paraId="0DD000EC" w14:textId="77777777" w:rsidR="0062792D" w:rsidRPr="008B1C02" w:rsidRDefault="0062792D" w:rsidP="0062792D">
      <w:pPr>
        <w:pStyle w:val="PL"/>
      </w:pPr>
      <w:r w:rsidRPr="008B1C02">
        <w:t xml:space="preserve">          $ref: '#/components/schemas/ParamForProSeDd'</w:t>
      </w:r>
    </w:p>
    <w:p w14:paraId="7FC01D32" w14:textId="77777777" w:rsidR="0062792D" w:rsidRPr="008B1C02" w:rsidRDefault="0062792D" w:rsidP="0062792D">
      <w:pPr>
        <w:pStyle w:val="PL"/>
      </w:pPr>
      <w:r w:rsidRPr="008B1C02">
        <w:t xml:space="preserve">        paramForProSeDc:</w:t>
      </w:r>
    </w:p>
    <w:p w14:paraId="082D019A" w14:textId="77777777" w:rsidR="0062792D" w:rsidRPr="008B1C02" w:rsidRDefault="0062792D" w:rsidP="0062792D">
      <w:pPr>
        <w:pStyle w:val="PL"/>
      </w:pPr>
      <w:r w:rsidRPr="008B1C02">
        <w:t xml:space="preserve">          $ref: '#/components/schemas/ParamForProSeDc'</w:t>
      </w:r>
    </w:p>
    <w:p w14:paraId="41A31CEE" w14:textId="77777777" w:rsidR="0062792D" w:rsidRPr="008B1C02" w:rsidRDefault="0062792D" w:rsidP="0062792D">
      <w:pPr>
        <w:pStyle w:val="PL"/>
      </w:pPr>
      <w:r w:rsidRPr="008B1C02">
        <w:t xml:space="preserve">        paramForProSeU2NRelUe:</w:t>
      </w:r>
    </w:p>
    <w:p w14:paraId="2999A1D7" w14:textId="77777777" w:rsidR="0062792D" w:rsidRPr="008B1C02" w:rsidRDefault="0062792D" w:rsidP="0062792D">
      <w:pPr>
        <w:pStyle w:val="PL"/>
      </w:pPr>
      <w:r w:rsidRPr="008B1C02">
        <w:t xml:space="preserve">          $ref: '#/components/schemas/ParamForProSeU2NRelUe'</w:t>
      </w:r>
    </w:p>
    <w:p w14:paraId="05E2849C" w14:textId="77777777" w:rsidR="0062792D" w:rsidRPr="008B1C02" w:rsidRDefault="0062792D" w:rsidP="0062792D">
      <w:pPr>
        <w:pStyle w:val="PL"/>
      </w:pPr>
      <w:r w:rsidRPr="008B1C02">
        <w:t xml:space="preserve">        paramForProSeRemUe:</w:t>
      </w:r>
    </w:p>
    <w:p w14:paraId="5E05FD6E" w14:textId="77777777" w:rsidR="0062792D" w:rsidRPr="008B1C02" w:rsidRDefault="0062792D" w:rsidP="0062792D">
      <w:pPr>
        <w:pStyle w:val="PL"/>
      </w:pPr>
      <w:r w:rsidRPr="008B1C02">
        <w:t xml:space="preserve">          $ref: '#/components/schemas/ParamForProSeRemUe'</w:t>
      </w:r>
    </w:p>
    <w:p w14:paraId="26D85DF9" w14:textId="77777777" w:rsidR="0062792D" w:rsidRPr="008B1C02" w:rsidRDefault="0062792D" w:rsidP="0062792D">
      <w:pPr>
        <w:pStyle w:val="PL"/>
      </w:pPr>
      <w:r w:rsidRPr="008B1C02">
        <w:t xml:space="preserve">        paramForProSeU2</w:t>
      </w:r>
      <w:r>
        <w:rPr>
          <w:rFonts w:hint="eastAsia"/>
          <w:lang w:eastAsia="zh-CN"/>
        </w:rPr>
        <w:t>U</w:t>
      </w:r>
      <w:r w:rsidRPr="008B1C02">
        <w:t>RelUe:</w:t>
      </w:r>
    </w:p>
    <w:p w14:paraId="5599DA58" w14:textId="77777777" w:rsidR="0062792D" w:rsidRPr="008B1C02" w:rsidRDefault="0062792D" w:rsidP="0062792D">
      <w:pPr>
        <w:pStyle w:val="PL"/>
      </w:pPr>
      <w:r w:rsidRPr="008B1C02">
        <w:t xml:space="preserve">          $ref: '#/components/schemas/ParamForProSeU2</w:t>
      </w:r>
      <w:r>
        <w:rPr>
          <w:rFonts w:hint="eastAsia"/>
          <w:lang w:eastAsia="zh-CN"/>
        </w:rPr>
        <w:t>U</w:t>
      </w:r>
      <w:r w:rsidRPr="008B1C02">
        <w:t>RelUe'</w:t>
      </w:r>
    </w:p>
    <w:p w14:paraId="0A5A475A" w14:textId="77777777" w:rsidR="0062792D" w:rsidRPr="008B1C02" w:rsidRDefault="0062792D" w:rsidP="0062792D">
      <w:pPr>
        <w:pStyle w:val="PL"/>
      </w:pPr>
      <w:r w:rsidRPr="008B1C02">
        <w:t xml:space="preserve">        paramForProSe</w:t>
      </w:r>
      <w:r>
        <w:rPr>
          <w:rFonts w:hint="eastAsia"/>
          <w:lang w:eastAsia="zh-CN"/>
        </w:rPr>
        <w:t>End</w:t>
      </w:r>
      <w:r w:rsidRPr="008B1C02">
        <w:t>Ue:</w:t>
      </w:r>
    </w:p>
    <w:p w14:paraId="446FF1F4" w14:textId="77777777" w:rsidR="0062792D" w:rsidRPr="008B1C02" w:rsidRDefault="0062792D" w:rsidP="0062792D">
      <w:pPr>
        <w:pStyle w:val="PL"/>
      </w:pPr>
      <w:r w:rsidRPr="008B1C02">
        <w:t xml:space="preserve">          $ref: '#/components/schemas/ParamForProSe</w:t>
      </w:r>
      <w:r>
        <w:rPr>
          <w:rFonts w:hint="eastAsia"/>
          <w:lang w:eastAsia="zh-CN"/>
        </w:rPr>
        <w:t>End</w:t>
      </w:r>
      <w:r w:rsidRPr="008B1C02">
        <w:t>Ue'</w:t>
      </w:r>
    </w:p>
    <w:p w14:paraId="15A20891" w14:textId="77777777" w:rsidR="0062792D" w:rsidRPr="008B1C02" w:rsidRDefault="0062792D" w:rsidP="0062792D">
      <w:pPr>
        <w:pStyle w:val="PL"/>
      </w:pPr>
      <w:r w:rsidRPr="008B1C02">
        <w:t xml:space="preserve">        </w:t>
      </w:r>
      <w:r w:rsidRPr="00CA793E">
        <w:t>paramForRanging</w:t>
      </w:r>
      <w:r>
        <w:t>S</w:t>
      </w:r>
      <w:r w:rsidRPr="00CA793E">
        <w:t>l</w:t>
      </w:r>
      <w:r>
        <w:t>P</w:t>
      </w:r>
      <w:r w:rsidRPr="00CA793E">
        <w:t>os</w:t>
      </w:r>
      <w:r w:rsidRPr="008B1C02">
        <w:t>:</w:t>
      </w:r>
    </w:p>
    <w:p w14:paraId="042F5DE0" w14:textId="77777777" w:rsidR="0062792D" w:rsidRPr="008B1C02" w:rsidRDefault="0062792D" w:rsidP="0062792D">
      <w:pPr>
        <w:pStyle w:val="PL"/>
      </w:pPr>
      <w:r w:rsidRPr="008B1C02">
        <w:t xml:space="preserve">          $ref: '#/components/schemas/P</w:t>
      </w:r>
      <w:r w:rsidRPr="00CA793E">
        <w:t>aramForRanging</w:t>
      </w:r>
      <w:r>
        <w:t>S</w:t>
      </w:r>
      <w:r w:rsidRPr="00CA793E">
        <w:t>l</w:t>
      </w:r>
      <w:r>
        <w:t>P</w:t>
      </w:r>
      <w:r w:rsidRPr="00CA793E">
        <w:t>os</w:t>
      </w:r>
      <w:r w:rsidRPr="008B1C02">
        <w:t>'</w:t>
      </w:r>
    </w:p>
    <w:p w14:paraId="2830FA85" w14:textId="77777777" w:rsidR="0062792D" w:rsidRDefault="0062792D" w:rsidP="0062792D">
      <w:pPr>
        <w:pStyle w:val="PL"/>
      </w:pPr>
      <w:r>
        <w:t xml:space="preserve">        mappingInfo:</w:t>
      </w:r>
    </w:p>
    <w:p w14:paraId="7A07973B" w14:textId="77777777" w:rsidR="0062792D" w:rsidRDefault="0062792D" w:rsidP="0062792D">
      <w:pPr>
        <w:pStyle w:val="PL"/>
      </w:pPr>
      <w:r>
        <w:t xml:space="preserve">          $ref: '#/components/schemas/MappingInfo'</w:t>
      </w:r>
    </w:p>
    <w:p w14:paraId="1041A740" w14:textId="77777777" w:rsidR="0062792D" w:rsidRPr="008B1C02" w:rsidRDefault="0062792D" w:rsidP="0062792D">
      <w:pPr>
        <w:pStyle w:val="PL"/>
      </w:pPr>
      <w:r w:rsidRPr="008B1C02">
        <w:lastRenderedPageBreak/>
        <w:t xml:space="preserve">        urspGuidance:</w:t>
      </w:r>
    </w:p>
    <w:p w14:paraId="41B9FC9F" w14:textId="77777777" w:rsidR="0062792D" w:rsidRPr="008B1C02" w:rsidRDefault="0062792D" w:rsidP="0062792D">
      <w:pPr>
        <w:pStyle w:val="PL"/>
      </w:pPr>
      <w:r w:rsidRPr="008B1C02">
        <w:t xml:space="preserve">          type: array</w:t>
      </w:r>
    </w:p>
    <w:p w14:paraId="171D2659" w14:textId="77777777" w:rsidR="0062792D" w:rsidRPr="008B1C02" w:rsidRDefault="0062792D" w:rsidP="0062792D">
      <w:pPr>
        <w:pStyle w:val="PL"/>
      </w:pPr>
      <w:r w:rsidRPr="008B1C02">
        <w:t xml:space="preserve">          items:</w:t>
      </w:r>
    </w:p>
    <w:p w14:paraId="5454DBDA" w14:textId="77777777" w:rsidR="0062792D" w:rsidRPr="008B1C02" w:rsidRDefault="0062792D" w:rsidP="0062792D">
      <w:pPr>
        <w:pStyle w:val="PL"/>
      </w:pPr>
      <w:r w:rsidRPr="008B1C02">
        <w:t xml:space="preserve">            $ref: '#/components/schemas/UrspRuleRequest'</w:t>
      </w:r>
    </w:p>
    <w:p w14:paraId="56832AE3" w14:textId="77777777" w:rsidR="0062792D" w:rsidRPr="008B1C02" w:rsidRDefault="0062792D" w:rsidP="0062792D">
      <w:pPr>
        <w:pStyle w:val="PL"/>
      </w:pPr>
      <w:r w:rsidRPr="008B1C02">
        <w:t xml:space="preserve">          minItems: 1</w:t>
      </w:r>
    </w:p>
    <w:p w14:paraId="01112780" w14:textId="77777777" w:rsidR="0062792D" w:rsidRPr="00EE1F4D" w:rsidRDefault="0062792D" w:rsidP="0062792D">
      <w:pPr>
        <w:pStyle w:val="PL"/>
      </w:pPr>
      <w:r w:rsidRPr="008B1C02">
        <w:t xml:space="preserve">          description: Contains the service parameter used to guide the URSP.</w:t>
      </w:r>
    </w:p>
    <w:p w14:paraId="0A251599" w14:textId="77777777" w:rsidR="0062792D" w:rsidRPr="00A8235A"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4BBA359F" w14:textId="77777777" w:rsidR="0062792D" w:rsidRPr="00A8235A"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41A7EC17"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2190FE9"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6844A83"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C2B80DF"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BFBB976"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306C486"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5AE2EA7" w14:textId="77777777" w:rsidR="0062792D" w:rsidRPr="008B1C02" w:rsidRDefault="0062792D" w:rsidP="0062792D">
      <w:pPr>
        <w:pStyle w:val="PL"/>
      </w:pPr>
      <w:r w:rsidRPr="008B1C02">
        <w:t xml:space="preserve">        mtcProviderId:</w:t>
      </w:r>
    </w:p>
    <w:p w14:paraId="3640C50A" w14:textId="77777777" w:rsidR="0062792D" w:rsidRPr="008B1C02" w:rsidRDefault="0062792D" w:rsidP="0062792D">
      <w:pPr>
        <w:pStyle w:val="PL"/>
      </w:pPr>
      <w:r w:rsidRPr="008B1C02">
        <w:t xml:space="preserve">          $ref: 'TS29571_CommonData.yaml#/components/schemas/MtcProviderInformation'</w:t>
      </w:r>
    </w:p>
    <w:p w14:paraId="6DD3DA96" w14:textId="77777777" w:rsidR="0062792D" w:rsidRPr="008B1C02" w:rsidRDefault="0062792D" w:rsidP="0062792D">
      <w:pPr>
        <w:pStyle w:val="PL"/>
      </w:pPr>
      <w:r w:rsidRPr="008B1C02">
        <w:t xml:space="preserve">        suppFeat:</w:t>
      </w:r>
    </w:p>
    <w:p w14:paraId="7375910B" w14:textId="77777777" w:rsidR="0062792D" w:rsidRPr="008B1C02" w:rsidRDefault="0062792D" w:rsidP="0062792D">
      <w:pPr>
        <w:pStyle w:val="PL"/>
      </w:pPr>
      <w:r w:rsidRPr="008B1C02">
        <w:t xml:space="preserve">          $ref: 'TS29571_CommonData.yaml#/components/schemas/SupportedFeatures'</w:t>
      </w:r>
    </w:p>
    <w:p w14:paraId="004A4A36" w14:textId="77777777" w:rsidR="0062792D" w:rsidRDefault="0062792D" w:rsidP="0062792D">
      <w:pPr>
        <w:pStyle w:val="PL"/>
      </w:pPr>
    </w:p>
    <w:p w14:paraId="3D0DACCB" w14:textId="77777777" w:rsidR="0062792D" w:rsidRPr="008B1C02" w:rsidRDefault="0062792D" w:rsidP="0062792D">
      <w:pPr>
        <w:pStyle w:val="PL"/>
      </w:pPr>
      <w:r w:rsidRPr="008B1C02">
        <w:t xml:space="preserve">    ServiceParameterDataPatch:</w:t>
      </w:r>
    </w:p>
    <w:p w14:paraId="50AAC3E9" w14:textId="77777777" w:rsidR="0062792D" w:rsidRPr="008B1C02" w:rsidRDefault="0062792D" w:rsidP="0062792D">
      <w:pPr>
        <w:pStyle w:val="PL"/>
      </w:pPr>
      <w:r w:rsidRPr="008B1C02">
        <w:t xml:space="preserve">      description: &gt;</w:t>
      </w:r>
    </w:p>
    <w:p w14:paraId="422A938B" w14:textId="77777777" w:rsidR="0062792D" w:rsidRPr="008B1C02" w:rsidRDefault="0062792D" w:rsidP="0062792D">
      <w:pPr>
        <w:pStyle w:val="PL"/>
      </w:pPr>
      <w:r w:rsidRPr="008B1C02">
        <w:t xml:space="preserve">        Represents the parameters to request the modification of a service parameter</w:t>
      </w:r>
    </w:p>
    <w:p w14:paraId="766B036D" w14:textId="77777777" w:rsidR="0062792D" w:rsidRPr="008B1C02" w:rsidRDefault="0062792D" w:rsidP="0062792D">
      <w:pPr>
        <w:pStyle w:val="PL"/>
      </w:pPr>
      <w:r w:rsidRPr="008B1C02">
        <w:t xml:space="preserve">        subscription resource.</w:t>
      </w:r>
    </w:p>
    <w:p w14:paraId="026F54D4" w14:textId="77777777" w:rsidR="0062792D" w:rsidRPr="008B1C02" w:rsidRDefault="0062792D" w:rsidP="0062792D">
      <w:pPr>
        <w:pStyle w:val="PL"/>
      </w:pPr>
      <w:r w:rsidRPr="008B1C02">
        <w:t xml:space="preserve">      type: object</w:t>
      </w:r>
    </w:p>
    <w:p w14:paraId="0415EF9C" w14:textId="77777777" w:rsidR="0062792D" w:rsidRPr="008B1C02" w:rsidRDefault="0062792D" w:rsidP="0062792D">
      <w:pPr>
        <w:pStyle w:val="PL"/>
      </w:pPr>
      <w:r w:rsidRPr="008B1C02">
        <w:t xml:space="preserve">      properties:</w:t>
      </w:r>
    </w:p>
    <w:p w14:paraId="5895D5B1" w14:textId="77777777" w:rsidR="0062792D" w:rsidRPr="008B1C02" w:rsidRDefault="0062792D" w:rsidP="0062792D">
      <w:pPr>
        <w:pStyle w:val="PL"/>
      </w:pPr>
      <w:r w:rsidRPr="008B1C02">
        <w:t xml:space="preserve">        paramOverPc5:</w:t>
      </w:r>
    </w:p>
    <w:p w14:paraId="0733C39B" w14:textId="77777777" w:rsidR="0062792D" w:rsidRPr="008B1C02" w:rsidRDefault="0062792D" w:rsidP="0062792D">
      <w:pPr>
        <w:pStyle w:val="PL"/>
      </w:pPr>
      <w:r w:rsidRPr="008B1C02">
        <w:t xml:space="preserve">          $ref: '#/components/schemas/ParameterOverPc5Rm'</w:t>
      </w:r>
    </w:p>
    <w:p w14:paraId="67E3D378" w14:textId="77777777" w:rsidR="0062792D" w:rsidRPr="008B1C02" w:rsidRDefault="0062792D" w:rsidP="0062792D">
      <w:pPr>
        <w:pStyle w:val="PL"/>
      </w:pPr>
      <w:r w:rsidRPr="008B1C02">
        <w:t xml:space="preserve">        paramOverUu:</w:t>
      </w:r>
    </w:p>
    <w:p w14:paraId="2A348B58" w14:textId="77777777" w:rsidR="0062792D" w:rsidRPr="008B1C02" w:rsidRDefault="0062792D" w:rsidP="0062792D">
      <w:pPr>
        <w:pStyle w:val="PL"/>
      </w:pPr>
      <w:r w:rsidRPr="008B1C02">
        <w:t xml:space="preserve">          $ref: '#/components/schemas/ParameterOverUuRm'</w:t>
      </w:r>
    </w:p>
    <w:p w14:paraId="3CD28643" w14:textId="77777777" w:rsidR="0062792D" w:rsidRPr="008B1C02" w:rsidRDefault="0062792D" w:rsidP="0062792D">
      <w:pPr>
        <w:pStyle w:val="PL"/>
      </w:pPr>
      <w:r w:rsidRPr="008B1C02">
        <w:t xml:space="preserve">        paramForProSeDd:</w:t>
      </w:r>
    </w:p>
    <w:p w14:paraId="73758344" w14:textId="77777777" w:rsidR="0062792D" w:rsidRPr="008B1C02" w:rsidRDefault="0062792D" w:rsidP="0062792D">
      <w:pPr>
        <w:pStyle w:val="PL"/>
      </w:pPr>
      <w:r w:rsidRPr="008B1C02">
        <w:t xml:space="preserve">          $ref: '#/components/schemas/ParamForProSeDdRm'</w:t>
      </w:r>
    </w:p>
    <w:p w14:paraId="7E39BA1D" w14:textId="77777777" w:rsidR="0062792D" w:rsidRPr="008B1C02" w:rsidRDefault="0062792D" w:rsidP="0062792D">
      <w:pPr>
        <w:pStyle w:val="PL"/>
      </w:pPr>
      <w:r w:rsidRPr="008B1C02">
        <w:t xml:space="preserve">        paramForProSeDc:</w:t>
      </w:r>
    </w:p>
    <w:p w14:paraId="07A5F8D4" w14:textId="77777777" w:rsidR="0062792D" w:rsidRPr="008B1C02" w:rsidRDefault="0062792D" w:rsidP="0062792D">
      <w:pPr>
        <w:pStyle w:val="PL"/>
      </w:pPr>
      <w:r w:rsidRPr="008B1C02">
        <w:t xml:space="preserve">          $ref: '#/components/schemas/ParamForProSeDcRm'</w:t>
      </w:r>
    </w:p>
    <w:p w14:paraId="05478E19" w14:textId="77777777" w:rsidR="0062792D" w:rsidRPr="008B1C02" w:rsidRDefault="0062792D" w:rsidP="0062792D">
      <w:pPr>
        <w:pStyle w:val="PL"/>
      </w:pPr>
      <w:r w:rsidRPr="008B1C02">
        <w:t xml:space="preserve">        paramForProSeU2NRelUe:</w:t>
      </w:r>
    </w:p>
    <w:p w14:paraId="25230796" w14:textId="77777777" w:rsidR="0062792D" w:rsidRPr="008B1C02" w:rsidRDefault="0062792D" w:rsidP="0062792D">
      <w:pPr>
        <w:pStyle w:val="PL"/>
      </w:pPr>
      <w:r w:rsidRPr="008B1C02">
        <w:t xml:space="preserve">          $ref: '#/components/schemas/ParamForProSeU2NRelUeRm'</w:t>
      </w:r>
    </w:p>
    <w:p w14:paraId="4BE6C94D" w14:textId="77777777" w:rsidR="0062792D" w:rsidRPr="008B1C02" w:rsidRDefault="0062792D" w:rsidP="0062792D">
      <w:pPr>
        <w:pStyle w:val="PL"/>
      </w:pPr>
      <w:r w:rsidRPr="008B1C02">
        <w:t xml:space="preserve">        paramForProSeRemUe:</w:t>
      </w:r>
    </w:p>
    <w:p w14:paraId="6FC57792" w14:textId="77777777" w:rsidR="0062792D" w:rsidRPr="008B1C02" w:rsidRDefault="0062792D" w:rsidP="0062792D">
      <w:pPr>
        <w:pStyle w:val="PL"/>
      </w:pPr>
      <w:r w:rsidRPr="008B1C02">
        <w:t xml:space="preserve">          $ref: '#/components/schemas/ParamForProSeRemUeRm'</w:t>
      </w:r>
    </w:p>
    <w:p w14:paraId="05890BC3" w14:textId="77777777" w:rsidR="0062792D" w:rsidRPr="008B1C02" w:rsidRDefault="0062792D" w:rsidP="0062792D">
      <w:pPr>
        <w:pStyle w:val="PL"/>
      </w:pPr>
      <w:r w:rsidRPr="008B1C02">
        <w:t xml:space="preserve">        paramForProSeU2</w:t>
      </w:r>
      <w:r>
        <w:rPr>
          <w:rFonts w:hint="eastAsia"/>
          <w:lang w:eastAsia="zh-CN"/>
        </w:rPr>
        <w:t>U</w:t>
      </w:r>
      <w:r w:rsidRPr="008B1C02">
        <w:t>RelUe:</w:t>
      </w:r>
    </w:p>
    <w:p w14:paraId="7594E4B8" w14:textId="77777777" w:rsidR="0062792D" w:rsidRPr="008B1C02" w:rsidRDefault="0062792D" w:rsidP="0062792D">
      <w:pPr>
        <w:pStyle w:val="PL"/>
      </w:pPr>
      <w:r w:rsidRPr="008B1C02">
        <w:t xml:space="preserve">          $ref: '#/components/schemas/ParamForProSeU2</w:t>
      </w:r>
      <w:r>
        <w:rPr>
          <w:rFonts w:hint="eastAsia"/>
          <w:lang w:eastAsia="zh-CN"/>
        </w:rPr>
        <w:t>U</w:t>
      </w:r>
      <w:r w:rsidRPr="008B1C02">
        <w:t>RelUeRm'</w:t>
      </w:r>
    </w:p>
    <w:p w14:paraId="6C175F7A" w14:textId="77777777" w:rsidR="0062792D" w:rsidRPr="008B1C02" w:rsidRDefault="0062792D" w:rsidP="0062792D">
      <w:pPr>
        <w:pStyle w:val="PL"/>
      </w:pPr>
      <w:r w:rsidRPr="008B1C02">
        <w:t xml:space="preserve">        paramForProSe</w:t>
      </w:r>
      <w:r>
        <w:rPr>
          <w:rFonts w:hint="eastAsia"/>
          <w:lang w:eastAsia="zh-CN"/>
        </w:rPr>
        <w:t>End</w:t>
      </w:r>
      <w:r w:rsidRPr="008B1C02">
        <w:t>Ue:</w:t>
      </w:r>
    </w:p>
    <w:p w14:paraId="57B6B63E" w14:textId="77777777" w:rsidR="0062792D" w:rsidRPr="008B1C02" w:rsidRDefault="0062792D" w:rsidP="0062792D">
      <w:pPr>
        <w:pStyle w:val="PL"/>
      </w:pPr>
      <w:r w:rsidRPr="008B1C02">
        <w:t xml:space="preserve">          $ref: '#/components/schemas/ParamForProSe</w:t>
      </w:r>
      <w:r>
        <w:rPr>
          <w:rFonts w:hint="eastAsia"/>
          <w:lang w:eastAsia="zh-CN"/>
        </w:rPr>
        <w:t>End</w:t>
      </w:r>
      <w:r w:rsidRPr="008B1C02">
        <w:t>UeRm'</w:t>
      </w:r>
    </w:p>
    <w:p w14:paraId="177A4A28" w14:textId="77777777" w:rsidR="0062792D" w:rsidRPr="008B1C02" w:rsidRDefault="0062792D" w:rsidP="0062792D">
      <w:pPr>
        <w:pStyle w:val="PL"/>
      </w:pPr>
      <w:r w:rsidRPr="008B1C02">
        <w:t xml:space="preserve">        </w:t>
      </w:r>
      <w:r w:rsidRPr="00CA793E">
        <w:t>paramForRanging</w:t>
      </w:r>
      <w:r>
        <w:t>S</w:t>
      </w:r>
      <w:r w:rsidRPr="00CA793E">
        <w:t>l</w:t>
      </w:r>
      <w:r>
        <w:t>P</w:t>
      </w:r>
      <w:r w:rsidRPr="00CA793E">
        <w:t>os</w:t>
      </w:r>
      <w:r w:rsidRPr="008B1C02">
        <w:t>:</w:t>
      </w:r>
    </w:p>
    <w:p w14:paraId="497BAE02" w14:textId="77777777" w:rsidR="0062792D" w:rsidRPr="008B1C02" w:rsidRDefault="0062792D" w:rsidP="0062792D">
      <w:pPr>
        <w:pStyle w:val="PL"/>
      </w:pPr>
      <w:r w:rsidRPr="008B1C02">
        <w:t xml:space="preserve">          $ref: '#/components/schemas/P</w:t>
      </w:r>
      <w:r w:rsidRPr="00CA793E">
        <w:t>aramForRanging</w:t>
      </w:r>
      <w:r>
        <w:t>S</w:t>
      </w:r>
      <w:r w:rsidRPr="00CA793E">
        <w:t>l</w:t>
      </w:r>
      <w:r>
        <w:t>P</w:t>
      </w:r>
      <w:r w:rsidRPr="00CA793E">
        <w:t>os</w:t>
      </w:r>
      <w:r>
        <w:t>Rm</w:t>
      </w:r>
      <w:r w:rsidRPr="008B1C02">
        <w:t>'</w:t>
      </w:r>
    </w:p>
    <w:p w14:paraId="28CF5586" w14:textId="77777777" w:rsidR="0062792D" w:rsidRDefault="0062792D" w:rsidP="0062792D">
      <w:pPr>
        <w:pStyle w:val="PL"/>
      </w:pPr>
      <w:r>
        <w:t xml:space="preserve">        mappingInfo:</w:t>
      </w:r>
    </w:p>
    <w:p w14:paraId="3510C481" w14:textId="77777777" w:rsidR="0062792D" w:rsidRDefault="0062792D" w:rsidP="0062792D">
      <w:pPr>
        <w:pStyle w:val="PL"/>
      </w:pPr>
      <w:r>
        <w:t xml:space="preserve">          $ref: '#/components/schemas/MappingInfoRm'</w:t>
      </w:r>
    </w:p>
    <w:p w14:paraId="5F4F65FF" w14:textId="77777777" w:rsidR="0062792D" w:rsidRPr="008B1C02" w:rsidRDefault="0062792D" w:rsidP="0062792D">
      <w:pPr>
        <w:pStyle w:val="PL"/>
      </w:pPr>
      <w:r w:rsidRPr="008B1C02">
        <w:t xml:space="preserve">        urspGuidance:</w:t>
      </w:r>
    </w:p>
    <w:p w14:paraId="0408DF60" w14:textId="77777777" w:rsidR="0062792D" w:rsidRPr="008B1C02" w:rsidRDefault="0062792D" w:rsidP="0062792D">
      <w:pPr>
        <w:pStyle w:val="PL"/>
      </w:pPr>
      <w:r w:rsidRPr="008B1C02">
        <w:t xml:space="preserve">          type: array</w:t>
      </w:r>
    </w:p>
    <w:p w14:paraId="636E2364" w14:textId="77777777" w:rsidR="0062792D" w:rsidRPr="008B1C02" w:rsidRDefault="0062792D" w:rsidP="0062792D">
      <w:pPr>
        <w:pStyle w:val="PL"/>
      </w:pPr>
      <w:r w:rsidRPr="008B1C02">
        <w:t xml:space="preserve">          items:</w:t>
      </w:r>
    </w:p>
    <w:p w14:paraId="1350920A" w14:textId="77777777" w:rsidR="0062792D" w:rsidRPr="008B1C02" w:rsidRDefault="0062792D" w:rsidP="0062792D">
      <w:pPr>
        <w:pStyle w:val="PL"/>
      </w:pPr>
      <w:r w:rsidRPr="008B1C02">
        <w:t xml:space="preserve">            $ref: '#/components/schemas/UrspRuleRequest'</w:t>
      </w:r>
    </w:p>
    <w:p w14:paraId="14FF53E4" w14:textId="77777777" w:rsidR="0062792D" w:rsidRPr="008B1C02" w:rsidRDefault="0062792D" w:rsidP="0062792D">
      <w:pPr>
        <w:pStyle w:val="PL"/>
      </w:pPr>
      <w:r w:rsidRPr="008B1C02">
        <w:t xml:space="preserve">          minItems: 1</w:t>
      </w:r>
    </w:p>
    <w:p w14:paraId="22420588" w14:textId="77777777" w:rsidR="0062792D" w:rsidRPr="00EE1F4D" w:rsidRDefault="0062792D" w:rsidP="0062792D">
      <w:pPr>
        <w:pStyle w:val="PL"/>
      </w:pPr>
      <w:r w:rsidRPr="008B1C02">
        <w:t xml:space="preserve">          description: Contains the service parameter used to guide the URSP.</w:t>
      </w:r>
      <w:r w:rsidRPr="00EE1F4D">
        <w:t xml:space="preserve"> </w:t>
      </w:r>
    </w:p>
    <w:p w14:paraId="59DAF29E" w14:textId="77777777" w:rsidR="0062792D" w:rsidRPr="00EE1F4D" w:rsidRDefault="0062792D" w:rsidP="0062792D">
      <w:pPr>
        <w:pStyle w:val="PL"/>
      </w:pPr>
      <w:r w:rsidRPr="00EE1F4D">
        <w:t xml:space="preserve">        a2xParamsPc5:</w:t>
      </w:r>
    </w:p>
    <w:p w14:paraId="3F9A8ACA"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26CB36BC"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CFF8B7C"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296EEEF"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3592D55"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F2CB594"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13E9BDF" w14:textId="77777777" w:rsidR="0062792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9EEA131" w14:textId="77777777" w:rsidR="0062792D" w:rsidRPr="00D938A1"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2AA8CD8" w14:textId="77777777" w:rsidR="0062792D" w:rsidRPr="008B1C02" w:rsidRDefault="0062792D" w:rsidP="0062792D">
      <w:pPr>
        <w:pStyle w:val="PL"/>
      </w:pPr>
      <w:r w:rsidRPr="008B1C02">
        <w:t xml:space="preserve">        subNotifEvents:</w:t>
      </w:r>
    </w:p>
    <w:p w14:paraId="13EA3594" w14:textId="77777777" w:rsidR="0062792D" w:rsidRPr="008B1C02" w:rsidRDefault="0062792D" w:rsidP="0062792D">
      <w:pPr>
        <w:pStyle w:val="PL"/>
      </w:pPr>
      <w:r w:rsidRPr="008B1C02">
        <w:t xml:space="preserve">          type: array</w:t>
      </w:r>
    </w:p>
    <w:p w14:paraId="1B163307" w14:textId="77777777" w:rsidR="0062792D" w:rsidRPr="008B1C02" w:rsidRDefault="0062792D" w:rsidP="0062792D">
      <w:pPr>
        <w:pStyle w:val="PL"/>
      </w:pPr>
      <w:r w:rsidRPr="008B1C02">
        <w:t xml:space="preserve">          items:</w:t>
      </w:r>
    </w:p>
    <w:p w14:paraId="3DB0593A" w14:textId="77777777" w:rsidR="0062792D" w:rsidRPr="008B1C02" w:rsidRDefault="0062792D" w:rsidP="0062792D">
      <w:pPr>
        <w:pStyle w:val="PL"/>
      </w:pPr>
      <w:r w:rsidRPr="008B1C02">
        <w:t xml:space="preserve">            $ref: '#/components/schemas/Event'</w:t>
      </w:r>
    </w:p>
    <w:p w14:paraId="315BDD10" w14:textId="77777777" w:rsidR="0062792D" w:rsidRPr="008B1C02" w:rsidRDefault="0062792D" w:rsidP="0062792D">
      <w:pPr>
        <w:pStyle w:val="PL"/>
      </w:pPr>
      <w:r w:rsidRPr="008B1C02">
        <w:t xml:space="preserve">          minItems: 1</w:t>
      </w:r>
    </w:p>
    <w:p w14:paraId="2C3C843B" w14:textId="77777777" w:rsidR="0062792D" w:rsidRPr="008B1C02" w:rsidRDefault="0062792D" w:rsidP="0062792D">
      <w:pPr>
        <w:pStyle w:val="PL"/>
        <w:rPr>
          <w:lang w:val="en-US"/>
        </w:rPr>
      </w:pPr>
      <w:r w:rsidRPr="008B1C02">
        <w:rPr>
          <w:lang w:val="en-US"/>
        </w:rPr>
        <w:t xml:space="preserve">          nullable: true</w:t>
      </w:r>
    </w:p>
    <w:p w14:paraId="28A9A7F9" w14:textId="77777777" w:rsidR="0062792D" w:rsidRDefault="0062792D" w:rsidP="0062792D">
      <w:pPr>
        <w:pStyle w:val="PL"/>
      </w:pPr>
      <w:r w:rsidRPr="008B1C02">
        <w:t xml:space="preserve">          description: &gt;</w:t>
      </w:r>
    </w:p>
    <w:p w14:paraId="0F9DBB73" w14:textId="77777777" w:rsidR="0062792D" w:rsidRDefault="0062792D" w:rsidP="0062792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12CE2E6" w14:textId="77777777" w:rsidR="0062792D" w:rsidRPr="002E4FB0" w:rsidRDefault="0062792D" w:rsidP="0062792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22096D45" w14:textId="77777777" w:rsidR="0062792D" w:rsidRPr="008B1C02" w:rsidRDefault="0062792D" w:rsidP="0062792D">
      <w:pPr>
        <w:pStyle w:val="PL"/>
      </w:pPr>
      <w:r w:rsidRPr="008B1C02">
        <w:t xml:space="preserve">        notificationDestination:</w:t>
      </w:r>
    </w:p>
    <w:p w14:paraId="5EB1B021" w14:textId="77777777" w:rsidR="0062792D" w:rsidRPr="008B1C02" w:rsidRDefault="0062792D" w:rsidP="0062792D">
      <w:pPr>
        <w:pStyle w:val="PL"/>
      </w:pPr>
      <w:r w:rsidRPr="008B1C02">
        <w:t xml:space="preserve">          $ref: 'TS29</w:t>
      </w:r>
      <w:r>
        <w:t>122</w:t>
      </w:r>
      <w:r w:rsidRPr="008B1C02">
        <w:t>_CommonData.yaml#/components/schemas/Uri'</w:t>
      </w:r>
    </w:p>
    <w:p w14:paraId="61BEC771" w14:textId="77777777" w:rsidR="0062792D" w:rsidRDefault="0062792D" w:rsidP="0062792D">
      <w:pPr>
        <w:pStyle w:val="PL"/>
      </w:pPr>
    </w:p>
    <w:p w14:paraId="6EF611A4" w14:textId="77777777" w:rsidR="0062792D" w:rsidRPr="008B1C02" w:rsidRDefault="0062792D" w:rsidP="0062792D">
      <w:pPr>
        <w:pStyle w:val="PL"/>
      </w:pPr>
      <w:r w:rsidRPr="008B1C02">
        <w:t xml:space="preserve">    ParameterOverPc5:</w:t>
      </w:r>
    </w:p>
    <w:p w14:paraId="710FA761" w14:textId="77777777" w:rsidR="0062792D" w:rsidRPr="008B1C02" w:rsidRDefault="0062792D" w:rsidP="0062792D">
      <w:pPr>
        <w:pStyle w:val="PL"/>
      </w:pPr>
      <w:r w:rsidRPr="008B1C02">
        <w:t xml:space="preserve">      description: &gt;</w:t>
      </w:r>
    </w:p>
    <w:p w14:paraId="0095162C" w14:textId="77777777" w:rsidR="0062792D" w:rsidRPr="008B1C02" w:rsidRDefault="0062792D" w:rsidP="0062792D">
      <w:pPr>
        <w:pStyle w:val="PL"/>
      </w:pPr>
      <w:r w:rsidRPr="008B1C02">
        <w:t xml:space="preserve">        Represents configuration parameters for V2X communications over PC5 reference point.</w:t>
      </w:r>
    </w:p>
    <w:p w14:paraId="7280590B" w14:textId="77777777" w:rsidR="0062792D" w:rsidRPr="008B1C02" w:rsidRDefault="0062792D" w:rsidP="0062792D">
      <w:pPr>
        <w:pStyle w:val="PL"/>
      </w:pPr>
      <w:r w:rsidRPr="008B1C02">
        <w:t xml:space="preserve">      type: string</w:t>
      </w:r>
    </w:p>
    <w:p w14:paraId="40E4EAA4" w14:textId="77777777" w:rsidR="0062792D" w:rsidRDefault="0062792D" w:rsidP="0062792D">
      <w:pPr>
        <w:pStyle w:val="PL"/>
      </w:pPr>
    </w:p>
    <w:p w14:paraId="290A6D52" w14:textId="77777777" w:rsidR="0062792D" w:rsidRPr="008B1C02" w:rsidRDefault="0062792D" w:rsidP="0062792D">
      <w:pPr>
        <w:pStyle w:val="PL"/>
      </w:pPr>
      <w:r w:rsidRPr="008B1C02">
        <w:t xml:space="preserve">    ParameterOverPc5Rm:</w:t>
      </w:r>
    </w:p>
    <w:p w14:paraId="1010B12B" w14:textId="77777777" w:rsidR="0062792D" w:rsidRPr="008B1C02" w:rsidRDefault="0062792D" w:rsidP="0062792D">
      <w:pPr>
        <w:pStyle w:val="PL"/>
      </w:pPr>
      <w:r w:rsidRPr="008B1C02">
        <w:lastRenderedPageBreak/>
        <w:t xml:space="preserve">      description: &gt;</w:t>
      </w:r>
    </w:p>
    <w:p w14:paraId="6B6971F2" w14:textId="77777777" w:rsidR="0062792D" w:rsidRPr="008B1C02" w:rsidRDefault="0062792D" w:rsidP="0062792D">
      <w:pPr>
        <w:pStyle w:val="PL"/>
      </w:pPr>
      <w:r w:rsidRPr="008B1C02">
        <w:t xml:space="preserve">        Represents the same as the ParameterOverPc5 data type but with the nullable:true property.</w:t>
      </w:r>
    </w:p>
    <w:p w14:paraId="47453B03" w14:textId="77777777" w:rsidR="0062792D" w:rsidRPr="008B1C02" w:rsidRDefault="0062792D" w:rsidP="0062792D">
      <w:pPr>
        <w:pStyle w:val="PL"/>
      </w:pPr>
      <w:r w:rsidRPr="008B1C02">
        <w:t xml:space="preserve">      type: string</w:t>
      </w:r>
    </w:p>
    <w:p w14:paraId="45F5C3B9" w14:textId="77777777" w:rsidR="0062792D" w:rsidRPr="008B1C02" w:rsidRDefault="0062792D" w:rsidP="0062792D">
      <w:pPr>
        <w:pStyle w:val="PL"/>
        <w:rPr>
          <w:lang w:val="en-US"/>
        </w:rPr>
      </w:pPr>
      <w:r w:rsidRPr="008B1C02">
        <w:rPr>
          <w:lang w:val="en-US"/>
        </w:rPr>
        <w:t xml:space="preserve">      nullable: true</w:t>
      </w:r>
    </w:p>
    <w:p w14:paraId="00625DB0" w14:textId="77777777" w:rsidR="0062792D" w:rsidRDefault="0062792D" w:rsidP="0062792D">
      <w:pPr>
        <w:pStyle w:val="PL"/>
      </w:pPr>
    </w:p>
    <w:p w14:paraId="58B0D55E" w14:textId="77777777" w:rsidR="0062792D" w:rsidRPr="008B1C02" w:rsidRDefault="0062792D" w:rsidP="0062792D">
      <w:pPr>
        <w:pStyle w:val="PL"/>
      </w:pPr>
      <w:r w:rsidRPr="008B1C02">
        <w:t xml:space="preserve">    ParameterOverUu:</w:t>
      </w:r>
    </w:p>
    <w:p w14:paraId="12F66C57" w14:textId="77777777" w:rsidR="0062792D" w:rsidRPr="008B1C02" w:rsidRDefault="0062792D" w:rsidP="0062792D">
      <w:pPr>
        <w:pStyle w:val="PL"/>
      </w:pPr>
      <w:r w:rsidRPr="008B1C02">
        <w:t xml:space="preserve">      description: &gt;</w:t>
      </w:r>
    </w:p>
    <w:p w14:paraId="12A70AC4" w14:textId="77777777" w:rsidR="0062792D" w:rsidRPr="008B1C02" w:rsidRDefault="0062792D" w:rsidP="0062792D">
      <w:pPr>
        <w:pStyle w:val="PL"/>
      </w:pPr>
      <w:r w:rsidRPr="008B1C02">
        <w:t xml:space="preserve">        Represents configuration parameters for V2X communications over Uu reference point.</w:t>
      </w:r>
    </w:p>
    <w:p w14:paraId="2D54CDC8" w14:textId="77777777" w:rsidR="0062792D" w:rsidRPr="008B1C02" w:rsidRDefault="0062792D" w:rsidP="0062792D">
      <w:pPr>
        <w:pStyle w:val="PL"/>
      </w:pPr>
      <w:r w:rsidRPr="008B1C02">
        <w:t xml:space="preserve">      type: string</w:t>
      </w:r>
    </w:p>
    <w:p w14:paraId="29673D8F" w14:textId="77777777" w:rsidR="0062792D" w:rsidRDefault="0062792D" w:rsidP="0062792D">
      <w:pPr>
        <w:pStyle w:val="PL"/>
      </w:pPr>
    </w:p>
    <w:p w14:paraId="78B170DC" w14:textId="77777777" w:rsidR="0062792D" w:rsidRPr="008B1C02" w:rsidRDefault="0062792D" w:rsidP="0062792D">
      <w:pPr>
        <w:pStyle w:val="PL"/>
      </w:pPr>
      <w:r w:rsidRPr="008B1C02">
        <w:t xml:space="preserve">    ParameterOverUuRm:</w:t>
      </w:r>
    </w:p>
    <w:p w14:paraId="4A43A6ED" w14:textId="77777777" w:rsidR="0062792D" w:rsidRPr="008B1C02" w:rsidRDefault="0062792D" w:rsidP="0062792D">
      <w:pPr>
        <w:pStyle w:val="PL"/>
      </w:pPr>
      <w:r w:rsidRPr="008B1C02">
        <w:t xml:space="preserve">      description: &gt;</w:t>
      </w:r>
    </w:p>
    <w:p w14:paraId="2067A771" w14:textId="77777777" w:rsidR="0062792D" w:rsidRPr="008B1C02" w:rsidRDefault="0062792D" w:rsidP="0062792D">
      <w:pPr>
        <w:pStyle w:val="PL"/>
      </w:pPr>
      <w:r w:rsidRPr="008B1C02">
        <w:t xml:space="preserve">        Represents the same as the ParameterOverUu data type but with the nullable:true property.</w:t>
      </w:r>
    </w:p>
    <w:p w14:paraId="438F6F9E" w14:textId="77777777" w:rsidR="0062792D" w:rsidRPr="008B1C02" w:rsidRDefault="0062792D" w:rsidP="0062792D">
      <w:pPr>
        <w:pStyle w:val="PL"/>
      </w:pPr>
      <w:r w:rsidRPr="008B1C02">
        <w:t xml:space="preserve">      type: string</w:t>
      </w:r>
    </w:p>
    <w:p w14:paraId="70B9EADE" w14:textId="77777777" w:rsidR="0062792D" w:rsidRPr="008B1C02" w:rsidRDefault="0062792D" w:rsidP="0062792D">
      <w:pPr>
        <w:pStyle w:val="PL"/>
        <w:rPr>
          <w:lang w:val="en-US"/>
        </w:rPr>
      </w:pPr>
      <w:r w:rsidRPr="008B1C02">
        <w:rPr>
          <w:lang w:val="en-US"/>
        </w:rPr>
        <w:t xml:space="preserve">      nullable: true</w:t>
      </w:r>
    </w:p>
    <w:p w14:paraId="27744B20" w14:textId="77777777" w:rsidR="0062792D" w:rsidRDefault="0062792D" w:rsidP="0062792D">
      <w:pPr>
        <w:pStyle w:val="PL"/>
      </w:pPr>
    </w:p>
    <w:p w14:paraId="3372C37F" w14:textId="77777777" w:rsidR="0062792D" w:rsidRPr="008B1C02" w:rsidRDefault="0062792D" w:rsidP="0062792D">
      <w:pPr>
        <w:pStyle w:val="PL"/>
      </w:pPr>
      <w:r w:rsidRPr="008B1C02">
        <w:t xml:space="preserve">    ParamForProSeDd:</w:t>
      </w:r>
    </w:p>
    <w:p w14:paraId="54C2B3CE" w14:textId="77777777" w:rsidR="0062792D" w:rsidRPr="008B1C02" w:rsidRDefault="0062792D" w:rsidP="0062792D">
      <w:pPr>
        <w:pStyle w:val="PL"/>
      </w:pPr>
      <w:r w:rsidRPr="008B1C02">
        <w:t xml:space="preserve">      description: </w:t>
      </w:r>
      <w:r w:rsidRPr="008B1C02">
        <w:rPr>
          <w:lang w:eastAsia="zh-CN"/>
        </w:rPr>
        <w:t>Represents the service parameters for 5G ProSe direct discovery.</w:t>
      </w:r>
    </w:p>
    <w:p w14:paraId="4C78C96A" w14:textId="77777777" w:rsidR="0062792D" w:rsidRPr="008B1C02" w:rsidRDefault="0062792D" w:rsidP="0062792D">
      <w:pPr>
        <w:pStyle w:val="PL"/>
      </w:pPr>
      <w:r w:rsidRPr="008B1C02">
        <w:t xml:space="preserve">      type: string</w:t>
      </w:r>
    </w:p>
    <w:p w14:paraId="50D3D0B5" w14:textId="77777777" w:rsidR="0062792D" w:rsidRDefault="0062792D" w:rsidP="0062792D">
      <w:pPr>
        <w:pStyle w:val="PL"/>
      </w:pPr>
    </w:p>
    <w:p w14:paraId="68FA8A7D" w14:textId="77777777" w:rsidR="0062792D" w:rsidRPr="008B1C02" w:rsidRDefault="0062792D" w:rsidP="0062792D">
      <w:pPr>
        <w:pStyle w:val="PL"/>
      </w:pPr>
      <w:r w:rsidRPr="008B1C02">
        <w:t xml:space="preserve">    ParamForProSeDdRm:</w:t>
      </w:r>
    </w:p>
    <w:p w14:paraId="6E9FDC56" w14:textId="77777777" w:rsidR="0062792D" w:rsidRPr="008B1C02" w:rsidRDefault="0062792D" w:rsidP="0062792D">
      <w:pPr>
        <w:pStyle w:val="PL"/>
      </w:pPr>
      <w:r w:rsidRPr="008B1C02">
        <w:t xml:space="preserve">      description: &gt;</w:t>
      </w:r>
    </w:p>
    <w:p w14:paraId="05D4C3E9" w14:textId="77777777" w:rsidR="0062792D" w:rsidRPr="008B1C02" w:rsidRDefault="0062792D" w:rsidP="0062792D">
      <w:pPr>
        <w:pStyle w:val="PL"/>
      </w:pPr>
      <w:r w:rsidRPr="008B1C02">
        <w:t xml:space="preserve">        This data type is defined in the same way as the ParamForProSeDd data type,</w:t>
      </w:r>
    </w:p>
    <w:p w14:paraId="4E6C6E14" w14:textId="77777777" w:rsidR="0062792D" w:rsidRPr="008B1C02" w:rsidRDefault="0062792D" w:rsidP="0062792D">
      <w:pPr>
        <w:pStyle w:val="PL"/>
      </w:pPr>
      <w:r w:rsidRPr="008B1C02">
        <w:t xml:space="preserve">        but with the OpenAPI nullable property set to true</w:t>
      </w:r>
      <w:r w:rsidRPr="008B1C02">
        <w:rPr>
          <w:lang w:eastAsia="zh-CN"/>
        </w:rPr>
        <w:t>.</w:t>
      </w:r>
    </w:p>
    <w:p w14:paraId="30C7C417" w14:textId="77777777" w:rsidR="0062792D" w:rsidRPr="008B1C02" w:rsidRDefault="0062792D" w:rsidP="0062792D">
      <w:pPr>
        <w:pStyle w:val="PL"/>
      </w:pPr>
      <w:r w:rsidRPr="008B1C02">
        <w:t xml:space="preserve">      type: string</w:t>
      </w:r>
    </w:p>
    <w:p w14:paraId="7ABA837D" w14:textId="77777777" w:rsidR="0062792D" w:rsidRPr="008B1C02" w:rsidRDefault="0062792D" w:rsidP="0062792D">
      <w:pPr>
        <w:pStyle w:val="PL"/>
        <w:rPr>
          <w:lang w:val="en-US"/>
        </w:rPr>
      </w:pPr>
      <w:r w:rsidRPr="008B1C02">
        <w:rPr>
          <w:lang w:val="en-US"/>
        </w:rPr>
        <w:t xml:space="preserve">      nullable: true</w:t>
      </w:r>
    </w:p>
    <w:p w14:paraId="60534A25" w14:textId="77777777" w:rsidR="0062792D" w:rsidRDefault="0062792D" w:rsidP="0062792D">
      <w:pPr>
        <w:pStyle w:val="PL"/>
      </w:pPr>
    </w:p>
    <w:p w14:paraId="76505178" w14:textId="77777777" w:rsidR="0062792D" w:rsidRPr="008B1C02" w:rsidRDefault="0062792D" w:rsidP="0062792D">
      <w:pPr>
        <w:pStyle w:val="PL"/>
      </w:pPr>
      <w:r w:rsidRPr="008B1C02">
        <w:t xml:space="preserve">    ParamForProSeDc:</w:t>
      </w:r>
    </w:p>
    <w:p w14:paraId="0252553E" w14:textId="77777777" w:rsidR="0062792D" w:rsidRPr="008B1C02" w:rsidRDefault="0062792D" w:rsidP="0062792D">
      <w:pPr>
        <w:pStyle w:val="PL"/>
      </w:pPr>
      <w:r w:rsidRPr="008B1C02">
        <w:t xml:space="preserve">      description: </w:t>
      </w:r>
      <w:r w:rsidRPr="008B1C02">
        <w:rPr>
          <w:lang w:eastAsia="zh-CN"/>
        </w:rPr>
        <w:t>Represents the service parameters for 5G ProSe direct communications.</w:t>
      </w:r>
    </w:p>
    <w:p w14:paraId="2B9CEDB0" w14:textId="77777777" w:rsidR="0062792D" w:rsidRPr="008B1C02" w:rsidRDefault="0062792D" w:rsidP="0062792D">
      <w:pPr>
        <w:pStyle w:val="PL"/>
      </w:pPr>
      <w:r w:rsidRPr="008B1C02">
        <w:t xml:space="preserve">      type: string</w:t>
      </w:r>
    </w:p>
    <w:p w14:paraId="3E573B54" w14:textId="77777777" w:rsidR="0062792D" w:rsidRDefault="0062792D" w:rsidP="0062792D">
      <w:pPr>
        <w:pStyle w:val="PL"/>
      </w:pPr>
    </w:p>
    <w:p w14:paraId="338BCD73" w14:textId="77777777" w:rsidR="0062792D" w:rsidRPr="008B1C02" w:rsidRDefault="0062792D" w:rsidP="0062792D">
      <w:pPr>
        <w:pStyle w:val="PL"/>
      </w:pPr>
      <w:r w:rsidRPr="008B1C02">
        <w:t xml:space="preserve">    ParamForProSeDcRm:</w:t>
      </w:r>
    </w:p>
    <w:p w14:paraId="155576A4" w14:textId="77777777" w:rsidR="0062792D" w:rsidRPr="008B1C02" w:rsidRDefault="0062792D" w:rsidP="0062792D">
      <w:pPr>
        <w:pStyle w:val="PL"/>
        <w:rPr>
          <w:lang w:eastAsia="zh-CN"/>
        </w:rPr>
      </w:pPr>
      <w:r w:rsidRPr="008B1C02">
        <w:t xml:space="preserve">      description: </w:t>
      </w:r>
      <w:r w:rsidRPr="008B1C02">
        <w:rPr>
          <w:lang w:eastAsia="zh-CN"/>
        </w:rPr>
        <w:t>&gt;</w:t>
      </w:r>
    </w:p>
    <w:p w14:paraId="0AB53E75" w14:textId="77777777" w:rsidR="0062792D" w:rsidRPr="008B1C02" w:rsidRDefault="0062792D" w:rsidP="0062792D">
      <w:pPr>
        <w:pStyle w:val="PL"/>
      </w:pPr>
      <w:r w:rsidRPr="008B1C02">
        <w:t xml:space="preserve">        This data type is defined in the same way as the ParamForProSeDc data type,</w:t>
      </w:r>
    </w:p>
    <w:p w14:paraId="6629CFEA" w14:textId="77777777" w:rsidR="0062792D" w:rsidRPr="008B1C02" w:rsidRDefault="0062792D" w:rsidP="0062792D">
      <w:pPr>
        <w:pStyle w:val="PL"/>
      </w:pPr>
      <w:r w:rsidRPr="008B1C02">
        <w:t xml:space="preserve">        but with the OpenAPI nullable property set to true</w:t>
      </w:r>
      <w:r w:rsidRPr="008B1C02">
        <w:rPr>
          <w:lang w:eastAsia="zh-CN"/>
        </w:rPr>
        <w:t>.</w:t>
      </w:r>
    </w:p>
    <w:p w14:paraId="6D1A33CC" w14:textId="77777777" w:rsidR="0062792D" w:rsidRPr="008B1C02" w:rsidRDefault="0062792D" w:rsidP="0062792D">
      <w:pPr>
        <w:pStyle w:val="PL"/>
      </w:pPr>
      <w:r w:rsidRPr="008B1C02">
        <w:t xml:space="preserve">      type: string</w:t>
      </w:r>
    </w:p>
    <w:p w14:paraId="2142199D" w14:textId="77777777" w:rsidR="0062792D" w:rsidRPr="008B1C02" w:rsidRDefault="0062792D" w:rsidP="0062792D">
      <w:pPr>
        <w:pStyle w:val="PL"/>
      </w:pPr>
      <w:r w:rsidRPr="008B1C02">
        <w:rPr>
          <w:lang w:val="en-US"/>
        </w:rPr>
        <w:t xml:space="preserve">      nullable: true</w:t>
      </w:r>
    </w:p>
    <w:p w14:paraId="7FDD634A" w14:textId="77777777" w:rsidR="0062792D" w:rsidRDefault="0062792D" w:rsidP="0062792D">
      <w:pPr>
        <w:pStyle w:val="PL"/>
      </w:pPr>
    </w:p>
    <w:p w14:paraId="6B37041E" w14:textId="77777777" w:rsidR="0062792D" w:rsidRPr="008B1C02" w:rsidRDefault="0062792D" w:rsidP="0062792D">
      <w:pPr>
        <w:pStyle w:val="PL"/>
      </w:pPr>
      <w:r w:rsidRPr="008B1C02">
        <w:t xml:space="preserve">    ParamForProSeU2NRelUe:</w:t>
      </w:r>
    </w:p>
    <w:p w14:paraId="38A5E504" w14:textId="77777777" w:rsidR="0062792D" w:rsidRPr="008B1C02" w:rsidRDefault="0062792D" w:rsidP="0062792D">
      <w:pPr>
        <w:pStyle w:val="PL"/>
      </w:pPr>
      <w:r w:rsidRPr="008B1C02">
        <w:t xml:space="preserve">      description: </w:t>
      </w:r>
      <w:r w:rsidRPr="008B1C02">
        <w:rPr>
          <w:lang w:eastAsia="zh-CN"/>
        </w:rPr>
        <w:t>Represents the service parameters for 5G ProSe UE-to-network relay UE.</w:t>
      </w:r>
    </w:p>
    <w:p w14:paraId="4F4F9681" w14:textId="77777777" w:rsidR="0062792D" w:rsidRPr="008B1C02" w:rsidRDefault="0062792D" w:rsidP="0062792D">
      <w:pPr>
        <w:pStyle w:val="PL"/>
      </w:pPr>
      <w:r w:rsidRPr="008B1C02">
        <w:t xml:space="preserve">      type: string</w:t>
      </w:r>
    </w:p>
    <w:p w14:paraId="3B4DBAB7" w14:textId="77777777" w:rsidR="0062792D" w:rsidRDefault="0062792D" w:rsidP="0062792D">
      <w:pPr>
        <w:pStyle w:val="PL"/>
      </w:pPr>
    </w:p>
    <w:p w14:paraId="3000CEE1" w14:textId="77777777" w:rsidR="0062792D" w:rsidRPr="008B1C02" w:rsidRDefault="0062792D" w:rsidP="0062792D">
      <w:pPr>
        <w:pStyle w:val="PL"/>
      </w:pPr>
      <w:r w:rsidRPr="008B1C02">
        <w:t xml:space="preserve">    ParamForProSeU2NRelUeRm:</w:t>
      </w:r>
    </w:p>
    <w:p w14:paraId="2A0D63C2" w14:textId="77777777" w:rsidR="0062792D" w:rsidRPr="008B1C02" w:rsidRDefault="0062792D" w:rsidP="0062792D">
      <w:pPr>
        <w:pStyle w:val="PL"/>
      </w:pPr>
      <w:r w:rsidRPr="008B1C02">
        <w:t xml:space="preserve">      description: &gt;</w:t>
      </w:r>
    </w:p>
    <w:p w14:paraId="5EB8D108" w14:textId="77777777" w:rsidR="0062792D" w:rsidRPr="008B1C02" w:rsidRDefault="0062792D" w:rsidP="0062792D">
      <w:pPr>
        <w:pStyle w:val="PL"/>
      </w:pPr>
      <w:r w:rsidRPr="008B1C02">
        <w:t xml:space="preserve">        This data type is defined in the same way as the ParamForProSeU2NRelay data type,</w:t>
      </w:r>
    </w:p>
    <w:p w14:paraId="73380BA6" w14:textId="77777777" w:rsidR="0062792D" w:rsidRPr="008B1C02" w:rsidRDefault="0062792D" w:rsidP="0062792D">
      <w:pPr>
        <w:pStyle w:val="PL"/>
      </w:pPr>
      <w:r w:rsidRPr="008B1C02">
        <w:t xml:space="preserve">        but with the OpenAPI nullable property set to true</w:t>
      </w:r>
      <w:r w:rsidRPr="008B1C02">
        <w:rPr>
          <w:lang w:eastAsia="zh-CN"/>
        </w:rPr>
        <w:t>.</w:t>
      </w:r>
    </w:p>
    <w:p w14:paraId="4823E726" w14:textId="77777777" w:rsidR="0062792D" w:rsidRPr="008B1C02" w:rsidRDefault="0062792D" w:rsidP="0062792D">
      <w:pPr>
        <w:pStyle w:val="PL"/>
      </w:pPr>
      <w:r w:rsidRPr="008B1C02">
        <w:t xml:space="preserve">      type: string</w:t>
      </w:r>
    </w:p>
    <w:p w14:paraId="246782C9" w14:textId="77777777" w:rsidR="0062792D" w:rsidRPr="008B1C02" w:rsidRDefault="0062792D" w:rsidP="0062792D">
      <w:pPr>
        <w:pStyle w:val="PL"/>
        <w:rPr>
          <w:lang w:val="en-US"/>
        </w:rPr>
      </w:pPr>
      <w:r w:rsidRPr="008B1C02">
        <w:rPr>
          <w:lang w:val="en-US"/>
        </w:rPr>
        <w:t xml:space="preserve">      nullable: true</w:t>
      </w:r>
    </w:p>
    <w:p w14:paraId="321114AA" w14:textId="77777777" w:rsidR="0062792D" w:rsidRDefault="0062792D" w:rsidP="0062792D">
      <w:pPr>
        <w:pStyle w:val="PL"/>
      </w:pPr>
    </w:p>
    <w:p w14:paraId="545287B6" w14:textId="77777777" w:rsidR="0062792D" w:rsidRPr="008B1C02" w:rsidRDefault="0062792D" w:rsidP="0062792D">
      <w:pPr>
        <w:pStyle w:val="PL"/>
      </w:pPr>
      <w:r w:rsidRPr="008B1C02">
        <w:t xml:space="preserve">    ParamForProSeRemUe:</w:t>
      </w:r>
    </w:p>
    <w:p w14:paraId="7D2D35AB" w14:textId="77777777" w:rsidR="0062792D" w:rsidRPr="008B1C02" w:rsidRDefault="0062792D" w:rsidP="0062792D">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4A70D82F" w14:textId="77777777" w:rsidR="0062792D" w:rsidRPr="008B1C02" w:rsidRDefault="0062792D" w:rsidP="0062792D">
      <w:pPr>
        <w:pStyle w:val="PL"/>
      </w:pPr>
      <w:r w:rsidRPr="008B1C02">
        <w:t xml:space="preserve">      type: string</w:t>
      </w:r>
    </w:p>
    <w:p w14:paraId="66224EAD" w14:textId="77777777" w:rsidR="0062792D" w:rsidRDefault="0062792D" w:rsidP="0062792D">
      <w:pPr>
        <w:pStyle w:val="PL"/>
      </w:pPr>
    </w:p>
    <w:p w14:paraId="4D312740" w14:textId="77777777" w:rsidR="0062792D" w:rsidRPr="008B1C02" w:rsidRDefault="0062792D" w:rsidP="0062792D">
      <w:pPr>
        <w:pStyle w:val="PL"/>
      </w:pPr>
      <w:r w:rsidRPr="008B1C02">
        <w:t xml:space="preserve">    ParamForProSeRemUeRm:</w:t>
      </w:r>
    </w:p>
    <w:p w14:paraId="71BBAB5F" w14:textId="77777777" w:rsidR="0062792D" w:rsidRPr="008B1C02" w:rsidRDefault="0062792D" w:rsidP="0062792D">
      <w:pPr>
        <w:pStyle w:val="PL"/>
      </w:pPr>
      <w:r w:rsidRPr="008B1C02">
        <w:t xml:space="preserve">      description: &gt;</w:t>
      </w:r>
    </w:p>
    <w:p w14:paraId="47AA55A5" w14:textId="77777777" w:rsidR="0062792D" w:rsidRPr="008B1C02" w:rsidRDefault="0062792D" w:rsidP="0062792D">
      <w:pPr>
        <w:pStyle w:val="PL"/>
      </w:pPr>
      <w:r w:rsidRPr="008B1C02">
        <w:t xml:space="preserve">        This data type is defined in the same way as the ParamForProSeRemUe data type,</w:t>
      </w:r>
    </w:p>
    <w:p w14:paraId="6CA477C6" w14:textId="77777777" w:rsidR="0062792D" w:rsidRPr="008B1C02" w:rsidRDefault="0062792D" w:rsidP="0062792D">
      <w:pPr>
        <w:pStyle w:val="PL"/>
      </w:pPr>
      <w:r w:rsidRPr="008B1C02">
        <w:t xml:space="preserve">        but with the OpenAPI nullable property set to true</w:t>
      </w:r>
      <w:r w:rsidRPr="008B1C02">
        <w:rPr>
          <w:lang w:eastAsia="zh-CN"/>
        </w:rPr>
        <w:t>.</w:t>
      </w:r>
    </w:p>
    <w:p w14:paraId="7C93E927" w14:textId="77777777" w:rsidR="0062792D" w:rsidRPr="008B1C02" w:rsidRDefault="0062792D" w:rsidP="0062792D">
      <w:pPr>
        <w:pStyle w:val="PL"/>
      </w:pPr>
      <w:r w:rsidRPr="008B1C02">
        <w:t xml:space="preserve">      type: string</w:t>
      </w:r>
    </w:p>
    <w:p w14:paraId="516471AE" w14:textId="77777777" w:rsidR="0062792D" w:rsidRPr="00EE1F4D" w:rsidRDefault="0062792D" w:rsidP="0062792D">
      <w:pPr>
        <w:pStyle w:val="PL"/>
        <w:rPr>
          <w:lang w:val="en-US"/>
        </w:rPr>
      </w:pPr>
      <w:r w:rsidRPr="008B1C02">
        <w:rPr>
          <w:lang w:val="en-US"/>
        </w:rPr>
        <w:t xml:space="preserve">      nullable: true</w:t>
      </w:r>
    </w:p>
    <w:p w14:paraId="156A0B70" w14:textId="77777777" w:rsidR="0062792D" w:rsidRDefault="0062792D" w:rsidP="0062792D">
      <w:pPr>
        <w:pStyle w:val="PL"/>
        <w:rPr>
          <w:lang w:eastAsia="zh-CN"/>
        </w:rPr>
      </w:pPr>
    </w:p>
    <w:p w14:paraId="20457865" w14:textId="77777777" w:rsidR="0062792D" w:rsidRPr="008B1C02" w:rsidRDefault="0062792D" w:rsidP="0062792D">
      <w:pPr>
        <w:pStyle w:val="PL"/>
      </w:pPr>
      <w:r w:rsidRPr="008B1C02">
        <w:t xml:space="preserve">    ParamForProSeU2</w:t>
      </w:r>
      <w:r>
        <w:rPr>
          <w:rFonts w:hint="eastAsia"/>
          <w:lang w:eastAsia="zh-CN"/>
        </w:rPr>
        <w:t>U</w:t>
      </w:r>
      <w:r w:rsidRPr="008B1C02">
        <w:t>RelUe:</w:t>
      </w:r>
    </w:p>
    <w:p w14:paraId="242870B7" w14:textId="77777777" w:rsidR="0062792D" w:rsidRPr="008B1C02" w:rsidRDefault="0062792D" w:rsidP="0062792D">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3E78F4E5" w14:textId="77777777" w:rsidR="0062792D" w:rsidRPr="008B1C02" w:rsidRDefault="0062792D" w:rsidP="0062792D">
      <w:pPr>
        <w:pStyle w:val="PL"/>
      </w:pPr>
      <w:r w:rsidRPr="008B1C02">
        <w:t xml:space="preserve">      type: string</w:t>
      </w:r>
    </w:p>
    <w:p w14:paraId="4157DBEB" w14:textId="77777777" w:rsidR="0062792D" w:rsidRDefault="0062792D" w:rsidP="0062792D">
      <w:pPr>
        <w:pStyle w:val="PL"/>
      </w:pPr>
    </w:p>
    <w:p w14:paraId="629CA155" w14:textId="77777777" w:rsidR="0062792D" w:rsidRPr="008B1C02" w:rsidRDefault="0062792D" w:rsidP="0062792D">
      <w:pPr>
        <w:pStyle w:val="PL"/>
      </w:pPr>
      <w:r w:rsidRPr="008B1C02">
        <w:t xml:space="preserve">    ParamForProSeU2</w:t>
      </w:r>
      <w:r>
        <w:rPr>
          <w:rFonts w:hint="eastAsia"/>
          <w:lang w:eastAsia="zh-CN"/>
        </w:rPr>
        <w:t>U</w:t>
      </w:r>
      <w:r w:rsidRPr="008B1C02">
        <w:t>RelUeRm:</w:t>
      </w:r>
    </w:p>
    <w:p w14:paraId="2DE6275A" w14:textId="77777777" w:rsidR="0062792D" w:rsidRPr="008B1C02" w:rsidRDefault="0062792D" w:rsidP="0062792D">
      <w:pPr>
        <w:pStyle w:val="PL"/>
      </w:pPr>
      <w:r w:rsidRPr="008B1C02">
        <w:t xml:space="preserve">      description: &gt;</w:t>
      </w:r>
    </w:p>
    <w:p w14:paraId="718069A1" w14:textId="77777777" w:rsidR="0062792D" w:rsidRPr="008B1C02" w:rsidRDefault="0062792D" w:rsidP="0062792D">
      <w:pPr>
        <w:pStyle w:val="PL"/>
      </w:pPr>
      <w:r w:rsidRPr="008B1C02">
        <w:t xml:space="preserve">        This data type is defined in the same way as the ParamForProSeU2</w:t>
      </w:r>
      <w:r>
        <w:rPr>
          <w:rFonts w:hint="eastAsia"/>
          <w:lang w:eastAsia="zh-CN"/>
        </w:rPr>
        <w:t>U</w:t>
      </w:r>
      <w:r w:rsidRPr="008B1C02">
        <w:t>Relay data type,</w:t>
      </w:r>
    </w:p>
    <w:p w14:paraId="66613FB2" w14:textId="77777777" w:rsidR="0062792D" w:rsidRPr="008B1C02" w:rsidRDefault="0062792D" w:rsidP="0062792D">
      <w:pPr>
        <w:pStyle w:val="PL"/>
      </w:pPr>
      <w:r w:rsidRPr="008B1C02">
        <w:t xml:space="preserve">        but with the OpenAPI nullable property set to true</w:t>
      </w:r>
      <w:r w:rsidRPr="008B1C02">
        <w:rPr>
          <w:lang w:eastAsia="zh-CN"/>
        </w:rPr>
        <w:t>.</w:t>
      </w:r>
    </w:p>
    <w:p w14:paraId="3BD57365" w14:textId="77777777" w:rsidR="0062792D" w:rsidRPr="008B1C02" w:rsidRDefault="0062792D" w:rsidP="0062792D">
      <w:pPr>
        <w:pStyle w:val="PL"/>
      </w:pPr>
      <w:r w:rsidRPr="008B1C02">
        <w:t xml:space="preserve">      type: string</w:t>
      </w:r>
    </w:p>
    <w:p w14:paraId="06B8BA78" w14:textId="77777777" w:rsidR="0062792D" w:rsidRPr="008B1C02" w:rsidRDefault="0062792D" w:rsidP="0062792D">
      <w:pPr>
        <w:pStyle w:val="PL"/>
        <w:rPr>
          <w:lang w:val="en-US"/>
        </w:rPr>
      </w:pPr>
      <w:r w:rsidRPr="008B1C02">
        <w:rPr>
          <w:lang w:val="en-US"/>
        </w:rPr>
        <w:t xml:space="preserve">      nullable: true</w:t>
      </w:r>
    </w:p>
    <w:p w14:paraId="77D639B9" w14:textId="77777777" w:rsidR="0062792D" w:rsidRDefault="0062792D" w:rsidP="0062792D">
      <w:pPr>
        <w:pStyle w:val="PL"/>
      </w:pPr>
    </w:p>
    <w:p w14:paraId="70716DE2" w14:textId="77777777" w:rsidR="0062792D" w:rsidRPr="008B1C02" w:rsidRDefault="0062792D" w:rsidP="0062792D">
      <w:pPr>
        <w:pStyle w:val="PL"/>
      </w:pPr>
      <w:r w:rsidRPr="008B1C02">
        <w:t xml:space="preserve">    ParamForProSe</w:t>
      </w:r>
      <w:r>
        <w:rPr>
          <w:rFonts w:hint="eastAsia"/>
          <w:lang w:eastAsia="zh-CN"/>
        </w:rPr>
        <w:t>End</w:t>
      </w:r>
      <w:r w:rsidRPr="008B1C02">
        <w:t>Ue:</w:t>
      </w:r>
    </w:p>
    <w:p w14:paraId="4A9164B9" w14:textId="77777777" w:rsidR="0062792D" w:rsidRPr="008B1C02" w:rsidRDefault="0062792D" w:rsidP="0062792D">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46D1DD28" w14:textId="77777777" w:rsidR="0062792D" w:rsidRPr="008B1C02" w:rsidRDefault="0062792D" w:rsidP="0062792D">
      <w:pPr>
        <w:pStyle w:val="PL"/>
      </w:pPr>
      <w:r w:rsidRPr="008B1C02">
        <w:t xml:space="preserve">      type: string</w:t>
      </w:r>
    </w:p>
    <w:p w14:paraId="7C1E1A19" w14:textId="77777777" w:rsidR="0062792D" w:rsidRDefault="0062792D" w:rsidP="0062792D">
      <w:pPr>
        <w:pStyle w:val="PL"/>
      </w:pPr>
    </w:p>
    <w:p w14:paraId="29DC37BB" w14:textId="77777777" w:rsidR="0062792D" w:rsidRPr="008B1C02" w:rsidRDefault="0062792D" w:rsidP="0062792D">
      <w:pPr>
        <w:pStyle w:val="PL"/>
      </w:pPr>
      <w:r w:rsidRPr="008B1C02">
        <w:t xml:space="preserve">    ParamForProSe</w:t>
      </w:r>
      <w:r>
        <w:rPr>
          <w:rFonts w:hint="eastAsia"/>
          <w:lang w:eastAsia="zh-CN"/>
        </w:rPr>
        <w:t>End</w:t>
      </w:r>
      <w:r w:rsidRPr="008B1C02">
        <w:t>UeRm:</w:t>
      </w:r>
    </w:p>
    <w:p w14:paraId="0052C426" w14:textId="77777777" w:rsidR="0062792D" w:rsidRPr="008B1C02" w:rsidRDefault="0062792D" w:rsidP="0062792D">
      <w:pPr>
        <w:pStyle w:val="PL"/>
      </w:pPr>
      <w:r w:rsidRPr="008B1C02">
        <w:t xml:space="preserve">      description: &gt;</w:t>
      </w:r>
    </w:p>
    <w:p w14:paraId="023B96A9" w14:textId="77777777" w:rsidR="0062792D" w:rsidRPr="008B1C02" w:rsidRDefault="0062792D" w:rsidP="0062792D">
      <w:pPr>
        <w:pStyle w:val="PL"/>
      </w:pPr>
      <w:r w:rsidRPr="008B1C02">
        <w:t xml:space="preserve">        This data type is defined in the same way as the ParamForProSe</w:t>
      </w:r>
      <w:r>
        <w:rPr>
          <w:rFonts w:hint="eastAsia"/>
          <w:lang w:eastAsia="zh-CN"/>
        </w:rPr>
        <w:t>End</w:t>
      </w:r>
      <w:r w:rsidRPr="008B1C02">
        <w:t>Ue data type,</w:t>
      </w:r>
    </w:p>
    <w:p w14:paraId="430F955B" w14:textId="77777777" w:rsidR="0062792D" w:rsidRPr="008B1C02" w:rsidRDefault="0062792D" w:rsidP="0062792D">
      <w:pPr>
        <w:pStyle w:val="PL"/>
      </w:pPr>
      <w:r w:rsidRPr="008B1C02">
        <w:lastRenderedPageBreak/>
        <w:t xml:space="preserve">        but with the OpenAPI nullable property set to true</w:t>
      </w:r>
      <w:r w:rsidRPr="008B1C02">
        <w:rPr>
          <w:lang w:eastAsia="zh-CN"/>
        </w:rPr>
        <w:t>.</w:t>
      </w:r>
    </w:p>
    <w:p w14:paraId="47E1A29B" w14:textId="77777777" w:rsidR="0062792D" w:rsidRPr="008B1C02" w:rsidRDefault="0062792D" w:rsidP="0062792D">
      <w:pPr>
        <w:pStyle w:val="PL"/>
      </w:pPr>
      <w:r w:rsidRPr="008B1C02">
        <w:t xml:space="preserve">      type: string</w:t>
      </w:r>
    </w:p>
    <w:p w14:paraId="3627F711" w14:textId="77777777" w:rsidR="0062792D" w:rsidRPr="008B1C02" w:rsidRDefault="0062792D" w:rsidP="0062792D">
      <w:pPr>
        <w:pStyle w:val="PL"/>
        <w:rPr>
          <w:lang w:val="en-US"/>
        </w:rPr>
      </w:pPr>
      <w:r w:rsidRPr="008B1C02">
        <w:rPr>
          <w:lang w:val="en-US"/>
        </w:rPr>
        <w:t xml:space="preserve">      nullable: true</w:t>
      </w:r>
    </w:p>
    <w:p w14:paraId="363E0A16" w14:textId="77777777" w:rsidR="0062792D" w:rsidRDefault="0062792D" w:rsidP="0062792D">
      <w:pPr>
        <w:pStyle w:val="PL"/>
        <w:rPr>
          <w:lang w:eastAsia="zh-CN"/>
        </w:rPr>
      </w:pPr>
    </w:p>
    <w:p w14:paraId="0515CFB4" w14:textId="77777777" w:rsidR="0062792D" w:rsidRPr="008B1C02" w:rsidRDefault="0062792D" w:rsidP="0062792D">
      <w:pPr>
        <w:pStyle w:val="PL"/>
      </w:pPr>
      <w:r w:rsidRPr="008B1C02">
        <w:t xml:space="preserve">    </w:t>
      </w:r>
      <w:r w:rsidRPr="00D67E70">
        <w:t>ParamForRanging</w:t>
      </w:r>
      <w:r>
        <w:t>S</w:t>
      </w:r>
      <w:r w:rsidRPr="00D67E70">
        <w:t>l</w:t>
      </w:r>
      <w:r>
        <w:t>P</w:t>
      </w:r>
      <w:r w:rsidRPr="00D67E70">
        <w:t>os</w:t>
      </w:r>
      <w:r w:rsidRPr="008B1C02">
        <w:t>:</w:t>
      </w:r>
    </w:p>
    <w:p w14:paraId="30CDDA79" w14:textId="77777777" w:rsidR="0062792D" w:rsidRPr="008B1C02" w:rsidRDefault="0062792D" w:rsidP="0062792D">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644322A1" w14:textId="77777777" w:rsidR="0062792D" w:rsidRPr="008B1C02" w:rsidRDefault="0062792D" w:rsidP="0062792D">
      <w:pPr>
        <w:pStyle w:val="PL"/>
      </w:pPr>
      <w:r w:rsidRPr="008B1C02">
        <w:t xml:space="preserve">      type: string</w:t>
      </w:r>
    </w:p>
    <w:p w14:paraId="7E94700C" w14:textId="77777777" w:rsidR="0062792D" w:rsidRDefault="0062792D" w:rsidP="0062792D">
      <w:pPr>
        <w:pStyle w:val="PL"/>
      </w:pPr>
    </w:p>
    <w:p w14:paraId="1F9B7C57" w14:textId="77777777" w:rsidR="0062792D" w:rsidRPr="008B1C02" w:rsidRDefault="0062792D" w:rsidP="0062792D">
      <w:pPr>
        <w:pStyle w:val="PL"/>
      </w:pPr>
      <w:r w:rsidRPr="008B1C02">
        <w:t xml:space="preserve">    </w:t>
      </w:r>
      <w:r w:rsidRPr="00D67E70">
        <w:t>ParamForRanging</w:t>
      </w:r>
      <w:r>
        <w:t>S</w:t>
      </w:r>
      <w:r w:rsidRPr="00D67E70">
        <w:t>l</w:t>
      </w:r>
      <w:r>
        <w:t>P</w:t>
      </w:r>
      <w:r w:rsidRPr="00D67E70">
        <w:t>os</w:t>
      </w:r>
      <w:r w:rsidRPr="008B1C02">
        <w:t>Rm:</w:t>
      </w:r>
    </w:p>
    <w:p w14:paraId="2AFDD260" w14:textId="77777777" w:rsidR="0062792D" w:rsidRPr="008B1C02" w:rsidRDefault="0062792D" w:rsidP="0062792D">
      <w:pPr>
        <w:pStyle w:val="PL"/>
      </w:pPr>
      <w:r w:rsidRPr="008B1C02">
        <w:t xml:space="preserve">      description: &gt;</w:t>
      </w:r>
    </w:p>
    <w:p w14:paraId="667C6C43" w14:textId="77777777" w:rsidR="0062792D" w:rsidRPr="008B1C02" w:rsidRDefault="0062792D" w:rsidP="0062792D">
      <w:pPr>
        <w:pStyle w:val="PL"/>
      </w:pPr>
      <w:r w:rsidRPr="008B1C02">
        <w:t xml:space="preserve">        This data type is defined in the same way as the </w:t>
      </w:r>
      <w:r w:rsidRPr="00D67E70">
        <w:t>ParamForRangingslpos</w:t>
      </w:r>
      <w:r w:rsidRPr="008B1C02">
        <w:t xml:space="preserve"> data type,</w:t>
      </w:r>
    </w:p>
    <w:p w14:paraId="4E5239CE" w14:textId="77777777" w:rsidR="0062792D" w:rsidRPr="008B1C02" w:rsidRDefault="0062792D" w:rsidP="0062792D">
      <w:pPr>
        <w:pStyle w:val="PL"/>
      </w:pPr>
      <w:r w:rsidRPr="008B1C02">
        <w:t xml:space="preserve">        but with the OpenAPI nullable property set to true</w:t>
      </w:r>
      <w:r w:rsidRPr="008B1C02">
        <w:rPr>
          <w:lang w:eastAsia="zh-CN"/>
        </w:rPr>
        <w:t>.</w:t>
      </w:r>
    </w:p>
    <w:p w14:paraId="43806A27" w14:textId="77777777" w:rsidR="0062792D" w:rsidRPr="008B1C02" w:rsidRDefault="0062792D" w:rsidP="0062792D">
      <w:pPr>
        <w:pStyle w:val="PL"/>
      </w:pPr>
      <w:r w:rsidRPr="008B1C02">
        <w:t xml:space="preserve">      type: string</w:t>
      </w:r>
    </w:p>
    <w:p w14:paraId="30753D99" w14:textId="77777777" w:rsidR="0062792D" w:rsidRPr="008B1C02" w:rsidRDefault="0062792D" w:rsidP="0062792D">
      <w:pPr>
        <w:pStyle w:val="PL"/>
        <w:rPr>
          <w:lang w:val="en-US"/>
        </w:rPr>
      </w:pPr>
      <w:r w:rsidRPr="008B1C02">
        <w:rPr>
          <w:lang w:val="en-US"/>
        </w:rPr>
        <w:t xml:space="preserve">      nullable: true</w:t>
      </w:r>
    </w:p>
    <w:p w14:paraId="1CC8F1D9" w14:textId="77777777" w:rsidR="0062792D" w:rsidRPr="00EE1F4D" w:rsidRDefault="0062792D" w:rsidP="0062792D">
      <w:pPr>
        <w:pStyle w:val="PL"/>
      </w:pPr>
    </w:p>
    <w:p w14:paraId="63F2CE72"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74E6E997"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99C4190"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8C06F4"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8F3B015"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B6EF9E"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0136002"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256FDE1"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2E56495A"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F48C668" w14:textId="77777777" w:rsidR="0062792D" w:rsidRPr="00EE1F4D"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5F04CE9" w14:textId="77777777" w:rsidR="0062792D" w:rsidRDefault="0062792D" w:rsidP="0062792D">
      <w:pPr>
        <w:pStyle w:val="PL"/>
      </w:pPr>
    </w:p>
    <w:p w14:paraId="4EC36B46" w14:textId="77777777" w:rsidR="0062792D" w:rsidRPr="008B1C02" w:rsidRDefault="0062792D" w:rsidP="0062792D">
      <w:pPr>
        <w:pStyle w:val="PL"/>
      </w:pPr>
      <w:r w:rsidRPr="008B1C02">
        <w:t xml:space="preserve">    UrspRuleRequest:</w:t>
      </w:r>
    </w:p>
    <w:p w14:paraId="39F73419" w14:textId="77777777" w:rsidR="0062792D" w:rsidRPr="008B1C02" w:rsidRDefault="0062792D" w:rsidP="0062792D">
      <w:pPr>
        <w:pStyle w:val="PL"/>
      </w:pPr>
      <w:r w:rsidRPr="008B1C02">
        <w:t xml:space="preserve">      description: Contains parameters that can be used to guide the URSP.</w:t>
      </w:r>
    </w:p>
    <w:p w14:paraId="5B966A7D" w14:textId="77777777" w:rsidR="0062792D" w:rsidRPr="008B1C02" w:rsidRDefault="0062792D" w:rsidP="0062792D">
      <w:pPr>
        <w:pStyle w:val="PL"/>
      </w:pPr>
      <w:r w:rsidRPr="008B1C02">
        <w:t xml:space="preserve">      type: object</w:t>
      </w:r>
    </w:p>
    <w:p w14:paraId="34801B39" w14:textId="77777777" w:rsidR="0062792D" w:rsidRPr="008B1C02" w:rsidRDefault="0062792D" w:rsidP="0062792D">
      <w:pPr>
        <w:pStyle w:val="PL"/>
      </w:pPr>
      <w:r w:rsidRPr="008B1C02">
        <w:t xml:space="preserve">      properties:</w:t>
      </w:r>
    </w:p>
    <w:p w14:paraId="31A11D12" w14:textId="77777777" w:rsidR="0062792D" w:rsidRPr="008B1C02" w:rsidRDefault="0062792D" w:rsidP="0062792D">
      <w:pPr>
        <w:pStyle w:val="PL"/>
      </w:pPr>
      <w:r w:rsidRPr="008B1C02">
        <w:t xml:space="preserve">        trafficDesc:</w:t>
      </w:r>
    </w:p>
    <w:p w14:paraId="0CE4FA55" w14:textId="77777777" w:rsidR="0062792D" w:rsidRPr="008B1C02" w:rsidRDefault="0062792D" w:rsidP="0062792D">
      <w:pPr>
        <w:pStyle w:val="PL"/>
      </w:pPr>
      <w:r w:rsidRPr="008B1C02">
        <w:t xml:space="preserve">          $ref: '#/components/schemas/TrafficDescriptorComponents'</w:t>
      </w:r>
    </w:p>
    <w:p w14:paraId="47644A99" w14:textId="77777777" w:rsidR="0062792D" w:rsidRPr="008B1C02"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4"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6D8EA081" w14:textId="77777777" w:rsidR="0062792D" w:rsidRPr="008B1C02" w:rsidRDefault="0062792D" w:rsidP="0062792D">
      <w:pPr>
        <w:pStyle w:val="PL"/>
      </w:pPr>
      <w:r w:rsidRPr="008B1C02">
        <w:rPr>
          <w:rFonts w:cs="Courier New"/>
        </w:rPr>
        <w:t xml:space="preserve">          $ref: 'TS29571_CommonData.yaml#/components/schemas/Uinteger'</w:t>
      </w:r>
      <w:bookmarkEnd w:id="14"/>
    </w:p>
    <w:p w14:paraId="13B0554D" w14:textId="77777777" w:rsidR="0062792D" w:rsidRPr="008B1C02" w:rsidRDefault="0062792D" w:rsidP="0062792D">
      <w:pPr>
        <w:pStyle w:val="PL"/>
      </w:pPr>
      <w:r w:rsidRPr="008B1C02">
        <w:t xml:space="preserve">        </w:t>
      </w:r>
      <w:r>
        <w:t>visitedNetDescs</w:t>
      </w:r>
      <w:r w:rsidRPr="008B1C02">
        <w:t>:</w:t>
      </w:r>
    </w:p>
    <w:p w14:paraId="6EC515C1" w14:textId="77777777" w:rsidR="0062792D" w:rsidRPr="008B1C02" w:rsidRDefault="0062792D" w:rsidP="0062792D">
      <w:pPr>
        <w:pStyle w:val="PL"/>
      </w:pPr>
      <w:r w:rsidRPr="008B1C02">
        <w:t xml:space="preserve">          type: array</w:t>
      </w:r>
    </w:p>
    <w:p w14:paraId="19E08274" w14:textId="77777777" w:rsidR="0062792D" w:rsidRPr="008B1C02" w:rsidRDefault="0062792D" w:rsidP="0062792D">
      <w:pPr>
        <w:pStyle w:val="PL"/>
      </w:pPr>
      <w:r w:rsidRPr="008B1C02">
        <w:t xml:space="preserve">          items:</w:t>
      </w:r>
    </w:p>
    <w:p w14:paraId="54F96100" w14:textId="77777777" w:rsidR="0062792D" w:rsidRPr="008B1C02" w:rsidRDefault="0062792D" w:rsidP="0062792D">
      <w:pPr>
        <w:pStyle w:val="PL"/>
      </w:pPr>
      <w:r w:rsidRPr="008B1C02">
        <w:t xml:space="preserve">            $ref: '#/components/schemas/</w:t>
      </w:r>
      <w:r>
        <w:t>NetworkDescription</w:t>
      </w:r>
      <w:r w:rsidRPr="008B1C02">
        <w:t>'</w:t>
      </w:r>
    </w:p>
    <w:p w14:paraId="7E0B1410" w14:textId="77777777" w:rsidR="0062792D" w:rsidRPr="008B1C02" w:rsidRDefault="0062792D" w:rsidP="0062792D">
      <w:pPr>
        <w:pStyle w:val="PL"/>
      </w:pPr>
      <w:r w:rsidRPr="008B1C02">
        <w:t xml:space="preserve">          minItems: 1</w:t>
      </w:r>
    </w:p>
    <w:p w14:paraId="0A0DAC91" w14:textId="77777777" w:rsidR="0062792D" w:rsidRDefault="0062792D" w:rsidP="0062792D">
      <w:pPr>
        <w:pStyle w:val="PL"/>
      </w:pPr>
      <w:r w:rsidRPr="008B1C02">
        <w:t xml:space="preserve">          description: </w:t>
      </w:r>
      <w:r>
        <w:t>&gt;</w:t>
      </w:r>
    </w:p>
    <w:p w14:paraId="49A1E8CD" w14:textId="77777777" w:rsidR="0062792D" w:rsidRDefault="0062792D" w:rsidP="0062792D">
      <w:pPr>
        <w:pStyle w:val="PL"/>
      </w:pPr>
      <w:r>
        <w:t xml:space="preserve">            Each element identifies one or more PLMN IDs where AF guidance for VPLMN-specific</w:t>
      </w:r>
    </w:p>
    <w:p w14:paraId="636CEE2A" w14:textId="77777777" w:rsidR="0062792D" w:rsidRPr="00EE1F4D" w:rsidRDefault="0062792D" w:rsidP="0062792D">
      <w:pPr>
        <w:pStyle w:val="PL"/>
      </w:pPr>
      <w:r>
        <w:t xml:space="preserve">            URSP rule applies</w:t>
      </w:r>
      <w:r w:rsidRPr="008B1C02">
        <w:t>.</w:t>
      </w:r>
    </w:p>
    <w:p w14:paraId="64F9BE76" w14:textId="77777777" w:rsidR="0062792D" w:rsidRPr="008B1C02" w:rsidRDefault="0062792D" w:rsidP="0062792D">
      <w:pPr>
        <w:pStyle w:val="PL"/>
      </w:pPr>
      <w:r w:rsidRPr="008B1C02">
        <w:t xml:space="preserve">        routeSelParamSets:</w:t>
      </w:r>
    </w:p>
    <w:p w14:paraId="5C0CA2B6" w14:textId="77777777" w:rsidR="0062792D" w:rsidRPr="008B1C02" w:rsidRDefault="0062792D" w:rsidP="0062792D">
      <w:pPr>
        <w:pStyle w:val="PL"/>
      </w:pPr>
      <w:r w:rsidRPr="008B1C02">
        <w:t xml:space="preserve">          type: array</w:t>
      </w:r>
    </w:p>
    <w:p w14:paraId="6BCB04E5" w14:textId="77777777" w:rsidR="0062792D" w:rsidRPr="008B1C02" w:rsidRDefault="0062792D" w:rsidP="0062792D">
      <w:pPr>
        <w:pStyle w:val="PL"/>
      </w:pPr>
      <w:r w:rsidRPr="008B1C02">
        <w:t xml:space="preserve">          items:</w:t>
      </w:r>
    </w:p>
    <w:p w14:paraId="6687AACB" w14:textId="77777777" w:rsidR="0062792D" w:rsidRPr="008B1C02" w:rsidRDefault="0062792D" w:rsidP="0062792D">
      <w:pPr>
        <w:pStyle w:val="PL"/>
      </w:pPr>
      <w:r w:rsidRPr="008B1C02">
        <w:t xml:space="preserve">            $ref: '#/components/schemas/RouteSelectionParameterSet'</w:t>
      </w:r>
    </w:p>
    <w:p w14:paraId="7DB01345" w14:textId="77777777" w:rsidR="0062792D" w:rsidRPr="008B1C02" w:rsidRDefault="0062792D" w:rsidP="0062792D">
      <w:pPr>
        <w:pStyle w:val="PL"/>
      </w:pPr>
      <w:r w:rsidRPr="008B1C02">
        <w:t xml:space="preserve">          minItems: 1</w:t>
      </w:r>
    </w:p>
    <w:p w14:paraId="66E042FD" w14:textId="77777777" w:rsidR="0062792D" w:rsidRPr="008B1C02" w:rsidRDefault="0062792D" w:rsidP="0062792D">
      <w:pPr>
        <w:pStyle w:val="PL"/>
      </w:pPr>
      <w:r w:rsidRPr="008B1C02">
        <w:t xml:space="preserve">          description: &gt;</w:t>
      </w:r>
    </w:p>
    <w:p w14:paraId="4476C6BE" w14:textId="77777777" w:rsidR="0062792D" w:rsidRPr="008B1C02" w:rsidRDefault="0062792D" w:rsidP="0062792D">
      <w:pPr>
        <w:pStyle w:val="PL"/>
      </w:pPr>
      <w:r w:rsidRPr="008B1C02">
        <w:t xml:space="preserve">            Sets of parameters that may be used to guide the Route Selection Descriptors of the </w:t>
      </w:r>
    </w:p>
    <w:p w14:paraId="1BB330E8" w14:textId="77777777" w:rsidR="0062792D" w:rsidRPr="008B1C02" w:rsidRDefault="0062792D" w:rsidP="0062792D">
      <w:pPr>
        <w:pStyle w:val="PL"/>
      </w:pPr>
      <w:r w:rsidRPr="008B1C02">
        <w:t xml:space="preserve">            URSP.</w:t>
      </w:r>
    </w:p>
    <w:p w14:paraId="4467EB81" w14:textId="77777777" w:rsidR="0062792D" w:rsidRDefault="0062792D" w:rsidP="0062792D">
      <w:pPr>
        <w:pStyle w:val="PL"/>
      </w:pPr>
    </w:p>
    <w:p w14:paraId="61C288AE" w14:textId="77777777" w:rsidR="0062792D" w:rsidRPr="008B1C02" w:rsidRDefault="0062792D" w:rsidP="0062792D">
      <w:pPr>
        <w:pStyle w:val="PL"/>
      </w:pPr>
      <w:r w:rsidRPr="008B1C02">
        <w:t xml:space="preserve">    RouteSelectionParameterSet:</w:t>
      </w:r>
    </w:p>
    <w:p w14:paraId="7F026CB9" w14:textId="77777777" w:rsidR="0062792D" w:rsidRPr="008B1C02" w:rsidRDefault="0062792D" w:rsidP="0062792D">
      <w:pPr>
        <w:pStyle w:val="PL"/>
      </w:pPr>
      <w:r w:rsidRPr="008B1C02">
        <w:t xml:space="preserve">      description: &gt;</w:t>
      </w:r>
    </w:p>
    <w:p w14:paraId="1B11FC88" w14:textId="77777777" w:rsidR="0062792D" w:rsidRPr="008B1C02" w:rsidRDefault="0062792D" w:rsidP="0062792D">
      <w:pPr>
        <w:pStyle w:val="PL"/>
      </w:pPr>
      <w:r w:rsidRPr="008B1C02">
        <w:t xml:space="preserve">        Contains parameters that can be used to guide the Route Selection</w:t>
      </w:r>
    </w:p>
    <w:p w14:paraId="1C11A2AF" w14:textId="77777777" w:rsidR="0062792D" w:rsidRPr="008B1C02" w:rsidRDefault="0062792D" w:rsidP="0062792D">
      <w:pPr>
        <w:pStyle w:val="PL"/>
      </w:pPr>
      <w:r w:rsidRPr="008B1C02">
        <w:t xml:space="preserve">        Descriptors of the URSP.</w:t>
      </w:r>
    </w:p>
    <w:p w14:paraId="6B9ACCAB" w14:textId="77777777" w:rsidR="0062792D" w:rsidRPr="008B1C02" w:rsidRDefault="0062792D" w:rsidP="0062792D">
      <w:pPr>
        <w:pStyle w:val="PL"/>
      </w:pPr>
      <w:r w:rsidRPr="008B1C02">
        <w:t xml:space="preserve">      type: object</w:t>
      </w:r>
    </w:p>
    <w:p w14:paraId="2CAAA5B2" w14:textId="77777777" w:rsidR="0062792D" w:rsidRPr="008B1C02" w:rsidRDefault="0062792D" w:rsidP="0062792D">
      <w:pPr>
        <w:pStyle w:val="PL"/>
      </w:pPr>
      <w:r w:rsidRPr="008B1C02">
        <w:t xml:space="preserve">      properties:</w:t>
      </w:r>
    </w:p>
    <w:p w14:paraId="29A374F5" w14:textId="77777777" w:rsidR="0062792D" w:rsidRPr="008B1C02" w:rsidRDefault="0062792D" w:rsidP="0062792D">
      <w:pPr>
        <w:pStyle w:val="PL"/>
      </w:pPr>
      <w:r w:rsidRPr="008B1C02">
        <w:t xml:space="preserve">        dnn:</w:t>
      </w:r>
    </w:p>
    <w:p w14:paraId="7ECAA5EE" w14:textId="77777777" w:rsidR="0062792D" w:rsidRPr="008B1C02" w:rsidRDefault="0062792D" w:rsidP="0062792D">
      <w:pPr>
        <w:pStyle w:val="PL"/>
      </w:pPr>
      <w:r w:rsidRPr="008B1C02">
        <w:t xml:space="preserve">          $ref: 'TS29571_CommonData.yaml#/components/schemas/Dnn'</w:t>
      </w:r>
    </w:p>
    <w:p w14:paraId="3F4C8DE0" w14:textId="77777777" w:rsidR="0062792D" w:rsidRPr="008B1C02" w:rsidRDefault="0062792D" w:rsidP="0062792D">
      <w:pPr>
        <w:pStyle w:val="PL"/>
      </w:pPr>
      <w:r w:rsidRPr="008B1C02">
        <w:t xml:space="preserve">        snssai:</w:t>
      </w:r>
    </w:p>
    <w:p w14:paraId="76EBB24C" w14:textId="77777777" w:rsidR="0062792D" w:rsidRPr="008B1C02" w:rsidRDefault="0062792D" w:rsidP="0062792D">
      <w:pPr>
        <w:pStyle w:val="PL"/>
      </w:pPr>
      <w:r w:rsidRPr="008B1C02">
        <w:t xml:space="preserve">          $ref: 'TS29571_CommonData.yaml#/components/schemas/Snssai'</w:t>
      </w:r>
    </w:p>
    <w:p w14:paraId="4B240B57" w14:textId="77777777" w:rsidR="0062792D" w:rsidRPr="008B1C02" w:rsidRDefault="0062792D" w:rsidP="0062792D">
      <w:pPr>
        <w:pStyle w:val="PL"/>
      </w:pPr>
      <w:r w:rsidRPr="008B1C02">
        <w:t xml:space="preserve">        precedence:</w:t>
      </w:r>
    </w:p>
    <w:p w14:paraId="40D3DAA7" w14:textId="77777777" w:rsidR="0062792D" w:rsidRPr="008B1C02" w:rsidRDefault="0062792D" w:rsidP="0062792D">
      <w:pPr>
        <w:pStyle w:val="PL"/>
      </w:pPr>
      <w:r w:rsidRPr="008B1C02">
        <w:t xml:space="preserve">          $ref: 'TS29571_CommonData.yaml#/components/schemas/Uinteger'</w:t>
      </w:r>
    </w:p>
    <w:p w14:paraId="1A780E8A" w14:textId="77777777" w:rsidR="0062792D" w:rsidRPr="008B1C02" w:rsidRDefault="0062792D" w:rsidP="0062792D">
      <w:pPr>
        <w:pStyle w:val="PL"/>
      </w:pPr>
      <w:r w:rsidRPr="008B1C02">
        <w:t xml:space="preserve">        spatialValidityAreas:</w:t>
      </w:r>
    </w:p>
    <w:p w14:paraId="0AD27DC2" w14:textId="77777777" w:rsidR="0062792D" w:rsidRPr="008B1C02" w:rsidRDefault="0062792D" w:rsidP="0062792D">
      <w:pPr>
        <w:pStyle w:val="PL"/>
      </w:pPr>
      <w:r w:rsidRPr="008B1C02">
        <w:t xml:space="preserve">          type: array</w:t>
      </w:r>
    </w:p>
    <w:p w14:paraId="482F22BD" w14:textId="77777777" w:rsidR="0062792D" w:rsidRPr="008B1C02" w:rsidRDefault="0062792D" w:rsidP="0062792D">
      <w:pPr>
        <w:pStyle w:val="PL"/>
      </w:pPr>
      <w:r w:rsidRPr="008B1C02">
        <w:t xml:space="preserve">          items:</w:t>
      </w:r>
    </w:p>
    <w:p w14:paraId="53548D64" w14:textId="77777777" w:rsidR="0062792D" w:rsidRPr="008B1C02" w:rsidRDefault="0062792D" w:rsidP="0062792D">
      <w:pPr>
        <w:pStyle w:val="PL"/>
      </w:pPr>
      <w:r w:rsidRPr="008B1C02">
        <w:t xml:space="preserve">            </w:t>
      </w:r>
      <w:bookmarkStart w:id="15" w:name="MCCQCTEMPBM_00000063"/>
      <w:r w:rsidRPr="008B1C02">
        <w:rPr>
          <w:rFonts w:cs="Courier New"/>
          <w:szCs w:val="16"/>
        </w:rPr>
        <w:t>$ref: 'TS29522_AMPolicyAuthorization.yaml#/components/schemas/GeographicalArea'</w:t>
      </w:r>
      <w:bookmarkEnd w:id="15"/>
    </w:p>
    <w:p w14:paraId="6DC12245" w14:textId="77777777" w:rsidR="0062792D" w:rsidRPr="008B1C02" w:rsidRDefault="0062792D" w:rsidP="0062792D">
      <w:pPr>
        <w:pStyle w:val="PL"/>
      </w:pPr>
      <w:r w:rsidRPr="008B1C02">
        <w:t xml:space="preserve">          minItems: 1</w:t>
      </w:r>
    </w:p>
    <w:p w14:paraId="254CB551" w14:textId="77777777" w:rsidR="0062792D" w:rsidRPr="008B1C02" w:rsidRDefault="0062792D" w:rsidP="0062792D">
      <w:pPr>
        <w:pStyle w:val="PL"/>
      </w:pPr>
      <w:r w:rsidRPr="008B1C02">
        <w:t xml:space="preserve">          description: &gt;</w:t>
      </w:r>
    </w:p>
    <w:p w14:paraId="0AD4AED5" w14:textId="77777777" w:rsidR="0062792D" w:rsidRPr="008B1C02" w:rsidRDefault="0062792D" w:rsidP="0062792D">
      <w:pPr>
        <w:pStyle w:val="PL"/>
      </w:pPr>
      <w:r w:rsidRPr="008B1C02">
        <w:t xml:space="preserve">            Indicates where the route selection parameters apply. It may correspond</w:t>
      </w:r>
    </w:p>
    <w:p w14:paraId="1C43E305" w14:textId="77777777" w:rsidR="0062792D" w:rsidRPr="008B1C02" w:rsidRDefault="0062792D" w:rsidP="0062792D">
      <w:pPr>
        <w:pStyle w:val="PL"/>
      </w:pPr>
      <w:r w:rsidRPr="008B1C02">
        <w:t xml:space="preserve">            to a geographical area, for example using a geographic shape that</w:t>
      </w:r>
    </w:p>
    <w:p w14:paraId="7368EEC9" w14:textId="77777777" w:rsidR="0062792D" w:rsidRPr="008B1C02" w:rsidRDefault="0062792D" w:rsidP="0062792D">
      <w:pPr>
        <w:pStyle w:val="PL"/>
      </w:pPr>
      <w:r w:rsidRPr="008B1C02">
        <w:t xml:space="preserve">            is known to the AF and is configured by the operator to correspond to a list</w:t>
      </w:r>
    </w:p>
    <w:p w14:paraId="1B9D8929" w14:textId="77777777" w:rsidR="0062792D" w:rsidRPr="008B1C02" w:rsidRDefault="0062792D" w:rsidP="0062792D">
      <w:pPr>
        <w:pStyle w:val="PL"/>
      </w:pPr>
      <w:r w:rsidRPr="008B1C02">
        <w:t xml:space="preserve">            of or TAIs.</w:t>
      </w:r>
    </w:p>
    <w:p w14:paraId="05A3B25B" w14:textId="77777777" w:rsidR="0062792D" w:rsidRPr="008B1C02" w:rsidRDefault="0062792D" w:rsidP="0062792D">
      <w:pPr>
        <w:pStyle w:val="PL"/>
      </w:pPr>
      <w:r w:rsidRPr="008B1C02">
        <w:t xml:space="preserve">        spatialValidityTais:</w:t>
      </w:r>
    </w:p>
    <w:p w14:paraId="73FDF2F8" w14:textId="77777777" w:rsidR="0062792D" w:rsidRPr="008B1C02" w:rsidRDefault="0062792D" w:rsidP="0062792D">
      <w:pPr>
        <w:pStyle w:val="PL"/>
      </w:pPr>
      <w:r w:rsidRPr="008B1C02">
        <w:t xml:space="preserve">          type: array</w:t>
      </w:r>
    </w:p>
    <w:p w14:paraId="705F10D9" w14:textId="77777777" w:rsidR="0062792D" w:rsidRPr="008B1C02" w:rsidRDefault="0062792D" w:rsidP="0062792D">
      <w:pPr>
        <w:pStyle w:val="PL"/>
      </w:pPr>
      <w:r w:rsidRPr="008B1C02">
        <w:t xml:space="preserve">          items:</w:t>
      </w:r>
    </w:p>
    <w:p w14:paraId="0A163F4F" w14:textId="77777777" w:rsidR="0062792D" w:rsidRPr="008B1C02" w:rsidRDefault="0062792D" w:rsidP="0062792D">
      <w:pPr>
        <w:pStyle w:val="PL"/>
      </w:pPr>
      <w:r w:rsidRPr="008B1C02">
        <w:t xml:space="preserve">            $ref: 'TS29571_CommonData.yaml#/components/schemas/Tai'</w:t>
      </w:r>
    </w:p>
    <w:p w14:paraId="12877186" w14:textId="77777777" w:rsidR="0062792D" w:rsidRPr="008B1C02" w:rsidRDefault="0062792D" w:rsidP="0062792D">
      <w:pPr>
        <w:pStyle w:val="PL"/>
      </w:pPr>
      <w:r w:rsidRPr="008B1C02">
        <w:t xml:space="preserve">          minItems: 1</w:t>
      </w:r>
    </w:p>
    <w:p w14:paraId="711AE184" w14:textId="77777777" w:rsidR="0062792D" w:rsidRPr="008B1C02" w:rsidRDefault="0062792D" w:rsidP="0062792D">
      <w:pPr>
        <w:pStyle w:val="PL"/>
      </w:pPr>
      <w:r w:rsidRPr="008B1C02">
        <w:lastRenderedPageBreak/>
        <w:t xml:space="preserve">          description: &gt;</w:t>
      </w:r>
    </w:p>
    <w:p w14:paraId="2F4A7BDE" w14:textId="77777777" w:rsidR="0062792D" w:rsidRPr="008B1C02" w:rsidRDefault="0062792D" w:rsidP="0062792D">
      <w:pPr>
        <w:pStyle w:val="PL"/>
      </w:pPr>
      <w:r w:rsidRPr="008B1C02">
        <w:t xml:space="preserve">            Indicates the TAIs in which the route selection parameters apply. This attribute is </w:t>
      </w:r>
    </w:p>
    <w:p w14:paraId="577EB150" w14:textId="77777777" w:rsidR="0062792D" w:rsidRPr="008B1C02" w:rsidRDefault="0062792D" w:rsidP="0062792D">
      <w:pPr>
        <w:pStyle w:val="PL"/>
      </w:pPr>
      <w:r w:rsidRPr="008B1C02">
        <w:t xml:space="preserve">            applicable only within the 5GC and it shall not be included in the request messages of </w:t>
      </w:r>
    </w:p>
    <w:p w14:paraId="326536B6" w14:textId="77777777" w:rsidR="0062792D" w:rsidRPr="008B1C02" w:rsidRDefault="0062792D" w:rsidP="0062792D">
      <w:pPr>
        <w:pStyle w:val="PL"/>
      </w:pPr>
      <w:r w:rsidRPr="008B1C02">
        <w:t xml:space="preserve">            untrusted AFs for URSP guidance.</w:t>
      </w:r>
    </w:p>
    <w:p w14:paraId="6FF0A620" w14:textId="77777777" w:rsidR="0062792D" w:rsidRPr="008B1C02" w:rsidRDefault="0062792D" w:rsidP="00627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7E221ACC" w14:textId="77777777" w:rsidR="0062792D" w:rsidRPr="008B1C02" w:rsidRDefault="0062792D" w:rsidP="0062792D">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7D6B0A01" w14:textId="77777777" w:rsidR="0062792D" w:rsidRDefault="0062792D" w:rsidP="0062792D">
      <w:pPr>
        <w:pStyle w:val="PL"/>
      </w:pPr>
    </w:p>
    <w:p w14:paraId="0E6BB8FC" w14:textId="77777777" w:rsidR="0062792D" w:rsidRPr="008B1C02" w:rsidRDefault="0062792D" w:rsidP="0062792D">
      <w:pPr>
        <w:pStyle w:val="PL"/>
      </w:pPr>
      <w:r w:rsidRPr="008B1C02">
        <w:t xml:space="preserve">    Event:</w:t>
      </w:r>
    </w:p>
    <w:p w14:paraId="55A44F52" w14:textId="77777777" w:rsidR="0062792D" w:rsidRPr="008B1C02" w:rsidRDefault="0062792D" w:rsidP="0062792D">
      <w:pPr>
        <w:pStyle w:val="PL"/>
      </w:pPr>
      <w:r w:rsidRPr="008B1C02">
        <w:t xml:space="preserve">      anyOf:</w:t>
      </w:r>
    </w:p>
    <w:p w14:paraId="1B83EA56" w14:textId="77777777" w:rsidR="0062792D" w:rsidRPr="008B1C02" w:rsidRDefault="0062792D" w:rsidP="0062792D">
      <w:pPr>
        <w:pStyle w:val="PL"/>
      </w:pPr>
      <w:r w:rsidRPr="008B1C02">
        <w:t xml:space="preserve">      - type: string</w:t>
      </w:r>
    </w:p>
    <w:p w14:paraId="2EC1AE26" w14:textId="77777777" w:rsidR="0062792D" w:rsidRPr="008B1C02" w:rsidRDefault="0062792D" w:rsidP="0062792D">
      <w:pPr>
        <w:pStyle w:val="PL"/>
      </w:pPr>
      <w:r w:rsidRPr="008B1C02">
        <w:t xml:space="preserve">        enum:</w:t>
      </w:r>
    </w:p>
    <w:p w14:paraId="5742B787" w14:textId="77777777" w:rsidR="0062792D" w:rsidRPr="008B1C02" w:rsidRDefault="0062792D" w:rsidP="0062792D">
      <w:pPr>
        <w:pStyle w:val="PL"/>
      </w:pPr>
      <w:bookmarkStart w:id="16" w:name="_Hlk83799711"/>
      <w:r w:rsidRPr="008B1C02">
        <w:t xml:space="preserve">          - SUCCESS_UE_POL_DEL_SP</w:t>
      </w:r>
    </w:p>
    <w:bookmarkEnd w:id="16"/>
    <w:p w14:paraId="35879A13" w14:textId="77777777" w:rsidR="0062792D" w:rsidRPr="008B1C02" w:rsidRDefault="0062792D" w:rsidP="0062792D">
      <w:pPr>
        <w:pStyle w:val="PL"/>
      </w:pPr>
      <w:r w:rsidRPr="008B1C02">
        <w:t xml:space="preserve">          - UNSUCCESS_UE_POL_DEL_SP</w:t>
      </w:r>
    </w:p>
    <w:p w14:paraId="2E2E9130" w14:textId="77777777" w:rsidR="0062792D" w:rsidRPr="008B1C02" w:rsidRDefault="0062792D" w:rsidP="0062792D">
      <w:pPr>
        <w:pStyle w:val="PL"/>
      </w:pPr>
      <w:r w:rsidRPr="008B1C02">
        <w:t xml:space="preserve">      - type: string</w:t>
      </w:r>
    </w:p>
    <w:p w14:paraId="4B84A073" w14:textId="77777777" w:rsidR="0062792D" w:rsidRPr="008B1C02" w:rsidRDefault="0062792D" w:rsidP="0062792D">
      <w:pPr>
        <w:pStyle w:val="PL"/>
      </w:pPr>
      <w:r w:rsidRPr="008B1C02">
        <w:t xml:space="preserve">        description: &gt;</w:t>
      </w:r>
    </w:p>
    <w:p w14:paraId="3A0C3697" w14:textId="77777777" w:rsidR="0062792D" w:rsidRPr="008B1C02" w:rsidRDefault="0062792D" w:rsidP="0062792D">
      <w:pPr>
        <w:pStyle w:val="PL"/>
      </w:pPr>
      <w:r w:rsidRPr="008B1C02">
        <w:t xml:space="preserve">          This string provides forward-compatibility with future extensions to the enumeration</w:t>
      </w:r>
    </w:p>
    <w:p w14:paraId="01971E65" w14:textId="77777777" w:rsidR="0062792D" w:rsidRPr="008B1C02" w:rsidRDefault="0062792D" w:rsidP="0062792D">
      <w:pPr>
        <w:pStyle w:val="PL"/>
      </w:pPr>
      <w:r w:rsidRPr="008B1C02">
        <w:t xml:space="preserve">          and is not used to encode content defined in the present version of this API.</w:t>
      </w:r>
    </w:p>
    <w:p w14:paraId="1D75AC82" w14:textId="77777777" w:rsidR="0062792D" w:rsidRPr="008B1C02" w:rsidRDefault="0062792D" w:rsidP="0062792D">
      <w:pPr>
        <w:pStyle w:val="PL"/>
      </w:pPr>
      <w:r w:rsidRPr="008B1C02">
        <w:t xml:space="preserve">      description: |</w:t>
      </w:r>
    </w:p>
    <w:p w14:paraId="4667CA53" w14:textId="77777777" w:rsidR="0062792D" w:rsidRDefault="0062792D" w:rsidP="0062792D">
      <w:pPr>
        <w:pStyle w:val="PL"/>
      </w:pPr>
      <w:r>
        <w:t xml:space="preserve">        Represents the AF subscribe to event notification of the outcome related </w:t>
      </w:r>
      <w:r w:rsidRPr="00033228">
        <w:t>to the</w:t>
      </w:r>
    </w:p>
    <w:p w14:paraId="16C9A1FE" w14:textId="77777777" w:rsidR="0062792D" w:rsidRDefault="0062792D" w:rsidP="0062792D">
      <w:pPr>
        <w:pStyle w:val="PL"/>
      </w:pPr>
      <w:r>
        <w:t xml:space="preserve">       </w:t>
      </w:r>
      <w:r w:rsidRPr="00033228">
        <w:t xml:space="preserve"> invocation of </w:t>
      </w:r>
      <w:r>
        <w:t xml:space="preserve">AF provisioned </w:t>
      </w:r>
      <w:r w:rsidRPr="00033228">
        <w:t>service parameter</w:t>
      </w:r>
      <w:r>
        <w:t xml:space="preserve">s.  </w:t>
      </w:r>
    </w:p>
    <w:p w14:paraId="5058422C" w14:textId="77777777" w:rsidR="0062792D" w:rsidRPr="008B1C02" w:rsidRDefault="0062792D" w:rsidP="0062792D">
      <w:pPr>
        <w:pStyle w:val="PL"/>
      </w:pPr>
      <w:r w:rsidRPr="008B1C02">
        <w:t xml:space="preserve">        Possible values are:</w:t>
      </w:r>
    </w:p>
    <w:p w14:paraId="64EF74F6" w14:textId="77777777" w:rsidR="0062792D" w:rsidRPr="008B1C02" w:rsidRDefault="0062792D" w:rsidP="0062792D">
      <w:pPr>
        <w:pStyle w:val="PL"/>
      </w:pPr>
      <w:r w:rsidRPr="008B1C02">
        <w:t xml:space="preserve">        - SUCCESS_UE_POL_DEL_SP: Successful UE Policy Delivery related to </w:t>
      </w:r>
    </w:p>
    <w:p w14:paraId="5166FF8C" w14:textId="77777777" w:rsidR="0062792D" w:rsidRPr="008B1C02" w:rsidRDefault="0062792D" w:rsidP="0062792D">
      <w:pPr>
        <w:pStyle w:val="PL"/>
      </w:pPr>
      <w:r w:rsidRPr="008B1C02">
        <w:t xml:space="preserve">          the invocation of AF provisioned Service Parameters.</w:t>
      </w:r>
    </w:p>
    <w:p w14:paraId="77667333" w14:textId="77777777" w:rsidR="0062792D" w:rsidRPr="008B1C02" w:rsidRDefault="0062792D" w:rsidP="0062792D">
      <w:pPr>
        <w:pStyle w:val="PL"/>
      </w:pPr>
      <w:r w:rsidRPr="008B1C02">
        <w:t xml:space="preserve">        - UNSUCCESS_UE_POL_DEL_SP: Unsuccessful UE Policy Delivery related to the invocation of AF</w:t>
      </w:r>
    </w:p>
    <w:p w14:paraId="305E6776" w14:textId="77777777" w:rsidR="0062792D" w:rsidRPr="008B1C02" w:rsidRDefault="0062792D" w:rsidP="0062792D">
      <w:pPr>
        <w:pStyle w:val="PL"/>
      </w:pPr>
      <w:r w:rsidRPr="008B1C02">
        <w:t xml:space="preserve">           provisioned Service Parameters.</w:t>
      </w:r>
    </w:p>
    <w:p w14:paraId="30B3DE21" w14:textId="77777777" w:rsidR="0062792D" w:rsidRDefault="0062792D" w:rsidP="0062792D">
      <w:pPr>
        <w:pStyle w:val="PL"/>
      </w:pPr>
    </w:p>
    <w:p w14:paraId="7F5D5DAB" w14:textId="77777777" w:rsidR="0062792D" w:rsidRPr="008B1C02" w:rsidRDefault="0062792D" w:rsidP="0062792D">
      <w:pPr>
        <w:pStyle w:val="PL"/>
      </w:pPr>
      <w:r w:rsidRPr="008B1C02">
        <w:t xml:space="preserve">    AfNotification:</w:t>
      </w:r>
    </w:p>
    <w:p w14:paraId="3BDF667A" w14:textId="77777777" w:rsidR="0062792D" w:rsidRPr="008B1C02" w:rsidRDefault="0062792D" w:rsidP="0062792D">
      <w:pPr>
        <w:pStyle w:val="PL"/>
      </w:pPr>
      <w:r w:rsidRPr="008B1C02">
        <w:t xml:space="preserve">      description: &gt;</w:t>
      </w:r>
    </w:p>
    <w:p w14:paraId="046B2BD1" w14:textId="77777777" w:rsidR="0062792D" w:rsidRPr="008B1C02" w:rsidRDefault="0062792D" w:rsidP="0062792D">
      <w:pPr>
        <w:pStyle w:val="PL"/>
      </w:pPr>
      <w:r w:rsidRPr="008B1C02">
        <w:t xml:space="preserve">        Notifications upon AF Service Parameter Authorization Update e.g. to</w:t>
      </w:r>
    </w:p>
    <w:p w14:paraId="1E7CAE12" w14:textId="77777777" w:rsidR="0062792D" w:rsidRPr="008B1C02" w:rsidRDefault="0062792D" w:rsidP="0062792D">
      <w:pPr>
        <w:pStyle w:val="PL"/>
      </w:pPr>
      <w:r w:rsidRPr="008B1C02">
        <w:t xml:space="preserve">        revoke the authorization, and/or AF subscribed event notification of the</w:t>
      </w:r>
    </w:p>
    <w:p w14:paraId="302EA468" w14:textId="77777777" w:rsidR="0062792D" w:rsidRPr="008B1C02" w:rsidRDefault="0062792D" w:rsidP="0062792D">
      <w:pPr>
        <w:pStyle w:val="PL"/>
      </w:pPr>
      <w:r w:rsidRPr="008B1C02">
        <w:t xml:space="preserve">        outcome related to the invocation of service parameter provisioning.</w:t>
      </w:r>
    </w:p>
    <w:p w14:paraId="086608A5" w14:textId="77777777" w:rsidR="0062792D" w:rsidRPr="008B1C02" w:rsidRDefault="0062792D" w:rsidP="0062792D">
      <w:pPr>
        <w:pStyle w:val="PL"/>
      </w:pPr>
      <w:r w:rsidRPr="008B1C02">
        <w:t xml:space="preserve">      type: object</w:t>
      </w:r>
    </w:p>
    <w:p w14:paraId="4D6653C5" w14:textId="77777777" w:rsidR="0062792D" w:rsidRPr="008B1C02" w:rsidRDefault="0062792D" w:rsidP="0062792D">
      <w:pPr>
        <w:pStyle w:val="PL"/>
      </w:pPr>
      <w:r w:rsidRPr="008B1C02">
        <w:t xml:space="preserve">      properties:</w:t>
      </w:r>
    </w:p>
    <w:p w14:paraId="69A87E63" w14:textId="77777777" w:rsidR="0062792D" w:rsidRPr="008B1C02" w:rsidRDefault="0062792D" w:rsidP="0062792D">
      <w:pPr>
        <w:pStyle w:val="PL"/>
      </w:pPr>
      <w:r w:rsidRPr="008B1C02">
        <w:t xml:space="preserve">        subscription:</w:t>
      </w:r>
    </w:p>
    <w:p w14:paraId="0005834C" w14:textId="77777777" w:rsidR="0062792D" w:rsidRPr="008B1C02" w:rsidRDefault="0062792D" w:rsidP="0062792D">
      <w:pPr>
        <w:pStyle w:val="PL"/>
      </w:pPr>
      <w:r w:rsidRPr="008B1C02">
        <w:t xml:space="preserve">          $ref: 'TS29122_CommonData.yaml#/components/schemas/Link'</w:t>
      </w:r>
    </w:p>
    <w:p w14:paraId="6E8A9A3A" w14:textId="77777777" w:rsidR="0062792D" w:rsidRPr="008B1C02" w:rsidRDefault="0062792D" w:rsidP="0062792D">
      <w:pPr>
        <w:pStyle w:val="PL"/>
      </w:pPr>
      <w:r w:rsidRPr="008B1C02">
        <w:t xml:space="preserve">        reportEvent:</w:t>
      </w:r>
    </w:p>
    <w:p w14:paraId="564B95F0" w14:textId="77777777" w:rsidR="0062792D" w:rsidRPr="008B1C02" w:rsidRDefault="0062792D" w:rsidP="0062792D">
      <w:pPr>
        <w:pStyle w:val="PL"/>
      </w:pPr>
      <w:r w:rsidRPr="008B1C02">
        <w:t xml:space="preserve">          $ref: '#/components/schemas/Event'</w:t>
      </w:r>
    </w:p>
    <w:p w14:paraId="2CC3EAFC" w14:textId="77777777" w:rsidR="0062792D" w:rsidRPr="008B1C02" w:rsidRDefault="0062792D" w:rsidP="0062792D">
      <w:pPr>
        <w:pStyle w:val="PL"/>
      </w:pPr>
      <w:r w:rsidRPr="008B1C02">
        <w:t xml:space="preserve">        authResult:</w:t>
      </w:r>
    </w:p>
    <w:p w14:paraId="731A945E" w14:textId="77777777" w:rsidR="0062792D" w:rsidRPr="008B1C02" w:rsidRDefault="0062792D" w:rsidP="0062792D">
      <w:pPr>
        <w:pStyle w:val="PL"/>
      </w:pPr>
      <w:r w:rsidRPr="008B1C02">
        <w:t xml:space="preserve">          $ref: '#/components/schemas/AuthorizationResult'</w:t>
      </w:r>
    </w:p>
    <w:p w14:paraId="5DBADDA5" w14:textId="77777777" w:rsidR="0062792D" w:rsidRPr="008B1C02" w:rsidRDefault="0062792D" w:rsidP="0062792D">
      <w:pPr>
        <w:pStyle w:val="PL"/>
      </w:pPr>
      <w:r w:rsidRPr="008B1C02">
        <w:t xml:space="preserve">        gpsis:</w:t>
      </w:r>
    </w:p>
    <w:p w14:paraId="64D5FAC0" w14:textId="77777777" w:rsidR="0062792D" w:rsidRPr="008B1C02" w:rsidRDefault="0062792D" w:rsidP="0062792D">
      <w:pPr>
        <w:pStyle w:val="PL"/>
      </w:pPr>
      <w:r w:rsidRPr="008B1C02">
        <w:t xml:space="preserve">          type: array</w:t>
      </w:r>
    </w:p>
    <w:p w14:paraId="0001829A" w14:textId="77777777" w:rsidR="0062792D" w:rsidRPr="008B1C02" w:rsidRDefault="0062792D" w:rsidP="0062792D">
      <w:pPr>
        <w:pStyle w:val="PL"/>
      </w:pPr>
      <w:r w:rsidRPr="008B1C02">
        <w:t xml:space="preserve">          items:</w:t>
      </w:r>
    </w:p>
    <w:p w14:paraId="54FC022B" w14:textId="77777777" w:rsidR="0062792D" w:rsidRPr="008B1C02" w:rsidRDefault="0062792D" w:rsidP="0062792D">
      <w:pPr>
        <w:pStyle w:val="PL"/>
      </w:pPr>
      <w:r w:rsidRPr="008B1C02">
        <w:t xml:space="preserve">            $ref: 'TS29571_CommonData.yaml#/components/schemas/Gpsi'</w:t>
      </w:r>
    </w:p>
    <w:p w14:paraId="62EC1C9D" w14:textId="77777777" w:rsidR="0062792D" w:rsidRPr="008B1C02" w:rsidRDefault="0062792D" w:rsidP="0062792D">
      <w:pPr>
        <w:pStyle w:val="PL"/>
      </w:pPr>
      <w:r w:rsidRPr="008B1C02">
        <w:t xml:space="preserve">          minItems: 1</w:t>
      </w:r>
    </w:p>
    <w:p w14:paraId="17129771" w14:textId="77777777" w:rsidR="0062792D" w:rsidRPr="008B1C02" w:rsidRDefault="0062792D" w:rsidP="0062792D">
      <w:pPr>
        <w:pStyle w:val="PL"/>
      </w:pPr>
      <w:r w:rsidRPr="008B1C02">
        <w:t xml:space="preserve">        dnn:</w:t>
      </w:r>
    </w:p>
    <w:p w14:paraId="3F488CD0" w14:textId="77777777" w:rsidR="0062792D" w:rsidRPr="008B1C02" w:rsidRDefault="0062792D" w:rsidP="0062792D">
      <w:pPr>
        <w:pStyle w:val="PL"/>
      </w:pPr>
      <w:r w:rsidRPr="008B1C02">
        <w:t xml:space="preserve">          $ref: 'TS29571_CommonData.yaml#/components/schemas/Dnn'</w:t>
      </w:r>
    </w:p>
    <w:p w14:paraId="5D4EDB55" w14:textId="77777777" w:rsidR="0062792D" w:rsidRPr="008B1C02" w:rsidRDefault="0062792D" w:rsidP="0062792D">
      <w:pPr>
        <w:pStyle w:val="PL"/>
      </w:pPr>
      <w:r w:rsidRPr="008B1C02">
        <w:t xml:space="preserve">        snssai:</w:t>
      </w:r>
    </w:p>
    <w:p w14:paraId="35412891" w14:textId="77777777" w:rsidR="0062792D" w:rsidRPr="008B1C02" w:rsidRDefault="0062792D" w:rsidP="0062792D">
      <w:pPr>
        <w:pStyle w:val="PL"/>
      </w:pPr>
      <w:r w:rsidRPr="008B1C02">
        <w:t xml:space="preserve">          $ref: 'TS29571_CommonData.yaml#/components/schemas/Snssai'</w:t>
      </w:r>
    </w:p>
    <w:p w14:paraId="1FBE109A" w14:textId="77777777" w:rsidR="0062792D" w:rsidRPr="008B1C02" w:rsidRDefault="0062792D" w:rsidP="0062792D">
      <w:pPr>
        <w:pStyle w:val="PL"/>
      </w:pPr>
      <w:r w:rsidRPr="008B1C02">
        <w:t xml:space="preserve">        eventInfo:</w:t>
      </w:r>
    </w:p>
    <w:p w14:paraId="598FBA30" w14:textId="77777777" w:rsidR="0062792D" w:rsidRPr="008B1C02" w:rsidRDefault="0062792D" w:rsidP="0062792D">
      <w:pPr>
        <w:pStyle w:val="PL"/>
      </w:pPr>
      <w:r w:rsidRPr="008B1C02">
        <w:t xml:space="preserve">          $ref: '#/components/schemas/EventInfo'</w:t>
      </w:r>
    </w:p>
    <w:p w14:paraId="79E69FE5" w14:textId="77777777" w:rsidR="0062792D" w:rsidRPr="008B1C02" w:rsidRDefault="0062792D" w:rsidP="0062792D">
      <w:pPr>
        <w:pStyle w:val="PL"/>
      </w:pPr>
      <w:r w:rsidRPr="008B1C02">
        <w:t xml:space="preserve">      required:</w:t>
      </w:r>
    </w:p>
    <w:p w14:paraId="1F9119F1" w14:textId="77777777" w:rsidR="0062792D" w:rsidRPr="008B1C02" w:rsidRDefault="0062792D" w:rsidP="0062792D">
      <w:pPr>
        <w:pStyle w:val="PL"/>
      </w:pPr>
      <w:r w:rsidRPr="008B1C02">
        <w:t xml:space="preserve">        - subscription</w:t>
      </w:r>
    </w:p>
    <w:p w14:paraId="1C9CEEDF" w14:textId="77777777" w:rsidR="0062792D" w:rsidRPr="008B1C02" w:rsidRDefault="0062792D" w:rsidP="0062792D">
      <w:pPr>
        <w:pStyle w:val="PL"/>
      </w:pPr>
      <w:r w:rsidRPr="008B1C02">
        <w:t xml:space="preserve">      anyOf:</w:t>
      </w:r>
    </w:p>
    <w:p w14:paraId="4B849CF4" w14:textId="77777777" w:rsidR="0062792D" w:rsidRPr="008B1C02" w:rsidRDefault="0062792D" w:rsidP="0062792D">
      <w:pPr>
        <w:pStyle w:val="PL"/>
      </w:pPr>
      <w:r w:rsidRPr="008B1C02">
        <w:t xml:space="preserve">        - required: [reportEvent]</w:t>
      </w:r>
    </w:p>
    <w:p w14:paraId="39862278" w14:textId="77777777" w:rsidR="0062792D" w:rsidRPr="008B1C02" w:rsidRDefault="0062792D" w:rsidP="0062792D">
      <w:pPr>
        <w:pStyle w:val="PL"/>
      </w:pPr>
      <w:r w:rsidRPr="008B1C02">
        <w:t xml:space="preserve">        - required: [authResult]</w:t>
      </w:r>
    </w:p>
    <w:p w14:paraId="69E529A9" w14:textId="77777777" w:rsidR="0062792D" w:rsidRDefault="0062792D" w:rsidP="0062792D">
      <w:pPr>
        <w:pStyle w:val="PL"/>
      </w:pPr>
    </w:p>
    <w:p w14:paraId="177C30F5" w14:textId="77777777" w:rsidR="0062792D" w:rsidRPr="008B1C02" w:rsidRDefault="0062792D" w:rsidP="0062792D">
      <w:pPr>
        <w:pStyle w:val="PL"/>
      </w:pPr>
      <w:r w:rsidRPr="008B1C02">
        <w:t xml:space="preserve">    TrafficDescriptorComponents:</w:t>
      </w:r>
    </w:p>
    <w:p w14:paraId="126EE473" w14:textId="77777777" w:rsidR="0062792D" w:rsidRPr="008B1C02" w:rsidRDefault="0062792D" w:rsidP="0062792D">
      <w:pPr>
        <w:pStyle w:val="PL"/>
      </w:pPr>
      <w:r w:rsidRPr="008B1C02">
        <w:t xml:space="preserve">      description: Traffic descriptor components for the requested URSP.</w:t>
      </w:r>
    </w:p>
    <w:p w14:paraId="433EC128" w14:textId="77777777" w:rsidR="0062792D" w:rsidRPr="008B1C02" w:rsidRDefault="0062792D" w:rsidP="0062792D">
      <w:pPr>
        <w:pStyle w:val="PL"/>
      </w:pPr>
      <w:r w:rsidRPr="008B1C02">
        <w:t xml:space="preserve">      type: object</w:t>
      </w:r>
    </w:p>
    <w:p w14:paraId="5984E9E8" w14:textId="77777777" w:rsidR="0062792D" w:rsidRPr="008B1C02" w:rsidRDefault="0062792D" w:rsidP="0062792D">
      <w:pPr>
        <w:pStyle w:val="PL"/>
      </w:pPr>
      <w:r w:rsidRPr="008B1C02">
        <w:t xml:space="preserve">      properties:</w:t>
      </w:r>
    </w:p>
    <w:p w14:paraId="5B0E42F8" w14:textId="77777777" w:rsidR="0062792D" w:rsidRPr="008B1C02" w:rsidRDefault="0062792D" w:rsidP="0062792D">
      <w:pPr>
        <w:pStyle w:val="PL"/>
      </w:pPr>
      <w:r w:rsidRPr="008B1C02">
        <w:t xml:space="preserve">        appDescs:</w:t>
      </w:r>
    </w:p>
    <w:p w14:paraId="4D2C0E31" w14:textId="77777777" w:rsidR="0062792D" w:rsidRPr="008B1C02" w:rsidRDefault="0062792D" w:rsidP="0062792D">
      <w:pPr>
        <w:pStyle w:val="PL"/>
      </w:pPr>
      <w:r w:rsidRPr="008B1C02">
        <w:t xml:space="preserve">          type: object</w:t>
      </w:r>
    </w:p>
    <w:p w14:paraId="2E294F6F" w14:textId="77777777" w:rsidR="0062792D" w:rsidRPr="008B1C02" w:rsidRDefault="0062792D" w:rsidP="0062792D">
      <w:pPr>
        <w:pStyle w:val="PL"/>
      </w:pPr>
      <w:r w:rsidRPr="008B1C02">
        <w:t xml:space="preserve">          additionalProperties:</w:t>
      </w:r>
    </w:p>
    <w:p w14:paraId="01D922CE" w14:textId="77777777" w:rsidR="0062792D" w:rsidRPr="008B1C02" w:rsidRDefault="0062792D" w:rsidP="0062792D">
      <w:pPr>
        <w:pStyle w:val="PL"/>
      </w:pPr>
      <w:r w:rsidRPr="008B1C02">
        <w:t xml:space="preserve">            $ref: 'TS29522_5GLANParameterProvision.yaml#/components/schemas/AppDescriptor'</w:t>
      </w:r>
    </w:p>
    <w:p w14:paraId="0218E546" w14:textId="77777777" w:rsidR="0062792D" w:rsidRPr="008B1C02" w:rsidRDefault="0062792D" w:rsidP="0062792D">
      <w:pPr>
        <w:pStyle w:val="PL"/>
      </w:pPr>
      <w:r w:rsidRPr="008B1C02">
        <w:t xml:space="preserve">          minProperties: 1</w:t>
      </w:r>
    </w:p>
    <w:p w14:paraId="102056E6" w14:textId="77777777" w:rsidR="0062792D" w:rsidRDefault="0062792D" w:rsidP="0062792D">
      <w:pPr>
        <w:pStyle w:val="PL"/>
        <w:rPr>
          <w:lang w:eastAsia="zh-CN"/>
        </w:rPr>
      </w:pPr>
      <w:r w:rsidRPr="008B1C02">
        <w:t xml:space="preserve">          description: </w:t>
      </w:r>
      <w:r>
        <w:rPr>
          <w:lang w:eastAsia="zh-CN"/>
        </w:rPr>
        <w:t>&gt;</w:t>
      </w:r>
    </w:p>
    <w:p w14:paraId="43B25CF6" w14:textId="77777777" w:rsidR="0062792D" w:rsidRPr="008B1C02" w:rsidRDefault="0062792D" w:rsidP="0062792D">
      <w:pPr>
        <w:pStyle w:val="PL"/>
      </w:pPr>
      <w:r w:rsidRPr="008B1C02">
        <w:t xml:space="preserve">          </w:t>
      </w:r>
      <w:r>
        <w:t xml:space="preserve">  </w:t>
      </w:r>
      <w:r w:rsidRPr="008B1C02">
        <w:t>Describes the operation systems and the corresponding applications for each</w:t>
      </w:r>
    </w:p>
    <w:p w14:paraId="2CA5306A" w14:textId="77777777" w:rsidR="0062792D" w:rsidRPr="008B1C02" w:rsidRDefault="0062792D" w:rsidP="0062792D">
      <w:pPr>
        <w:pStyle w:val="PL"/>
      </w:pPr>
      <w:r w:rsidRPr="008B1C02">
        <w:t xml:space="preserve">            operation systems. The key of map is osId.</w:t>
      </w:r>
    </w:p>
    <w:p w14:paraId="583F1B1D" w14:textId="77777777" w:rsidR="0062792D" w:rsidRPr="008B1C02" w:rsidRDefault="0062792D" w:rsidP="0062792D">
      <w:pPr>
        <w:pStyle w:val="PL"/>
      </w:pPr>
      <w:r w:rsidRPr="008B1C02">
        <w:t xml:space="preserve">        flowDescs:</w:t>
      </w:r>
    </w:p>
    <w:p w14:paraId="080001C1" w14:textId="77777777" w:rsidR="0062792D" w:rsidRPr="008B1C02" w:rsidRDefault="0062792D" w:rsidP="0062792D">
      <w:pPr>
        <w:pStyle w:val="PL"/>
      </w:pPr>
      <w:r w:rsidRPr="008B1C02">
        <w:t xml:space="preserve">          type: array</w:t>
      </w:r>
    </w:p>
    <w:p w14:paraId="034FF0E7" w14:textId="77777777" w:rsidR="0062792D" w:rsidRPr="008B1C02" w:rsidRDefault="0062792D" w:rsidP="0062792D">
      <w:pPr>
        <w:pStyle w:val="PL"/>
      </w:pPr>
      <w:r w:rsidRPr="008B1C02">
        <w:t xml:space="preserve">          items:</w:t>
      </w:r>
    </w:p>
    <w:p w14:paraId="2CD992B4" w14:textId="77777777" w:rsidR="0062792D" w:rsidRPr="008B1C02" w:rsidRDefault="0062792D" w:rsidP="0062792D">
      <w:pPr>
        <w:pStyle w:val="PL"/>
      </w:pPr>
      <w:r w:rsidRPr="008B1C02">
        <w:t xml:space="preserve">            type: string</w:t>
      </w:r>
    </w:p>
    <w:p w14:paraId="31DDD37E" w14:textId="77777777" w:rsidR="0062792D" w:rsidRPr="008B1C02" w:rsidRDefault="0062792D" w:rsidP="0062792D">
      <w:pPr>
        <w:pStyle w:val="PL"/>
      </w:pPr>
      <w:r w:rsidRPr="008B1C02">
        <w:t xml:space="preserve">          minItems: 1</w:t>
      </w:r>
    </w:p>
    <w:p w14:paraId="260759EC" w14:textId="77777777" w:rsidR="0062792D" w:rsidRDefault="0062792D" w:rsidP="0062792D">
      <w:pPr>
        <w:pStyle w:val="PL"/>
        <w:rPr>
          <w:lang w:eastAsia="zh-CN"/>
        </w:rPr>
      </w:pPr>
      <w:r w:rsidRPr="008B1C02">
        <w:t xml:space="preserve">          description: </w:t>
      </w:r>
      <w:r>
        <w:rPr>
          <w:lang w:eastAsia="zh-CN"/>
        </w:rPr>
        <w:t>&gt;</w:t>
      </w:r>
    </w:p>
    <w:p w14:paraId="031181B6" w14:textId="77777777" w:rsidR="0062792D" w:rsidRPr="008B1C02" w:rsidRDefault="0062792D" w:rsidP="0062792D">
      <w:pPr>
        <w:pStyle w:val="PL"/>
      </w:pPr>
      <w:r w:rsidRPr="008B1C02">
        <w:t xml:space="preserve">          </w:t>
      </w:r>
      <w:r>
        <w:t xml:space="preserve">  </w:t>
      </w:r>
      <w:r w:rsidRPr="008B1C02">
        <w:t>Represents a 3-tuple with protocol, server ip and server port for UL/DL</w:t>
      </w:r>
    </w:p>
    <w:p w14:paraId="51A9E7D3" w14:textId="77777777" w:rsidR="0062792D" w:rsidRPr="008B1C02" w:rsidRDefault="0062792D" w:rsidP="0062792D">
      <w:pPr>
        <w:pStyle w:val="PL"/>
      </w:pPr>
      <w:r w:rsidRPr="008B1C02">
        <w:t xml:space="preserve">            application traffic. The content of the string has the same encoding as the IPFilterRule</w:t>
      </w:r>
    </w:p>
    <w:p w14:paraId="7E2F7925" w14:textId="77777777" w:rsidR="0062792D" w:rsidRPr="008B1C02" w:rsidRDefault="0062792D" w:rsidP="0062792D">
      <w:pPr>
        <w:pStyle w:val="PL"/>
      </w:pPr>
      <w:r w:rsidRPr="008B1C02">
        <w:t xml:space="preserve">            AVP value as defined in IETF RFC 6733.</w:t>
      </w:r>
    </w:p>
    <w:p w14:paraId="7E477C12" w14:textId="77777777" w:rsidR="0062792D" w:rsidRPr="008B1C02" w:rsidRDefault="0062792D" w:rsidP="0062792D">
      <w:pPr>
        <w:pStyle w:val="PL"/>
      </w:pPr>
      <w:r w:rsidRPr="008B1C02">
        <w:t xml:space="preserve">        domainDescs:</w:t>
      </w:r>
    </w:p>
    <w:p w14:paraId="176FB3A8" w14:textId="77777777" w:rsidR="0062792D" w:rsidRPr="008B1C02" w:rsidRDefault="0062792D" w:rsidP="0062792D">
      <w:pPr>
        <w:pStyle w:val="PL"/>
      </w:pPr>
      <w:r w:rsidRPr="008B1C02">
        <w:lastRenderedPageBreak/>
        <w:t xml:space="preserve">          type: array</w:t>
      </w:r>
    </w:p>
    <w:p w14:paraId="334BE3E9" w14:textId="77777777" w:rsidR="0062792D" w:rsidRPr="008B1C02" w:rsidRDefault="0062792D" w:rsidP="0062792D">
      <w:pPr>
        <w:pStyle w:val="PL"/>
      </w:pPr>
      <w:r w:rsidRPr="008B1C02">
        <w:t xml:space="preserve">          items:</w:t>
      </w:r>
    </w:p>
    <w:p w14:paraId="01733E1C" w14:textId="77777777" w:rsidR="0062792D" w:rsidRPr="008B1C02" w:rsidRDefault="0062792D" w:rsidP="0062792D">
      <w:pPr>
        <w:pStyle w:val="PL"/>
      </w:pPr>
      <w:r w:rsidRPr="008B1C02">
        <w:t xml:space="preserve">            type: string</w:t>
      </w:r>
    </w:p>
    <w:p w14:paraId="3D227131" w14:textId="77777777" w:rsidR="0062792D" w:rsidRPr="008B1C02" w:rsidRDefault="0062792D" w:rsidP="0062792D">
      <w:pPr>
        <w:pStyle w:val="PL"/>
      </w:pPr>
      <w:r w:rsidRPr="008B1C02">
        <w:t xml:space="preserve">          minItems: 1</w:t>
      </w:r>
    </w:p>
    <w:p w14:paraId="6D5D4768" w14:textId="77777777" w:rsidR="0062792D" w:rsidRDefault="0062792D" w:rsidP="0062792D">
      <w:pPr>
        <w:pStyle w:val="PL"/>
        <w:rPr>
          <w:lang w:eastAsia="zh-CN"/>
        </w:rPr>
      </w:pPr>
      <w:r w:rsidRPr="008B1C02">
        <w:t xml:space="preserve">          description: </w:t>
      </w:r>
      <w:r>
        <w:rPr>
          <w:lang w:eastAsia="zh-CN"/>
        </w:rPr>
        <w:t>&gt;</w:t>
      </w:r>
    </w:p>
    <w:p w14:paraId="2E894796" w14:textId="77777777" w:rsidR="0062792D" w:rsidRPr="008B1C02" w:rsidRDefault="0062792D" w:rsidP="0062792D">
      <w:pPr>
        <w:pStyle w:val="PL"/>
      </w:pPr>
      <w:r w:rsidRPr="008B1C02">
        <w:t xml:space="preserve">          </w:t>
      </w:r>
      <w:r>
        <w:t xml:space="preserve">  </w:t>
      </w:r>
      <w:r w:rsidRPr="008B1C02">
        <w:t>FQDN(s) or a regular expression which are used as a domain name matching</w:t>
      </w:r>
    </w:p>
    <w:p w14:paraId="638C010F" w14:textId="77777777" w:rsidR="0062792D" w:rsidRPr="008B1C02" w:rsidRDefault="0062792D" w:rsidP="0062792D">
      <w:pPr>
        <w:pStyle w:val="PL"/>
      </w:pPr>
      <w:r w:rsidRPr="008B1C02">
        <w:t xml:space="preserve">            criteria.</w:t>
      </w:r>
    </w:p>
    <w:p w14:paraId="0D1185CD" w14:textId="77777777" w:rsidR="0062792D" w:rsidRPr="008B1C02" w:rsidRDefault="0062792D" w:rsidP="0062792D">
      <w:pPr>
        <w:pStyle w:val="PL"/>
      </w:pPr>
      <w:r w:rsidRPr="008B1C02">
        <w:t xml:space="preserve">        ethFlowDescs:</w:t>
      </w:r>
    </w:p>
    <w:p w14:paraId="7446CBC8" w14:textId="77777777" w:rsidR="0062792D" w:rsidRPr="008B1C02" w:rsidRDefault="0062792D" w:rsidP="0062792D">
      <w:pPr>
        <w:pStyle w:val="PL"/>
      </w:pPr>
      <w:r w:rsidRPr="008B1C02">
        <w:t xml:space="preserve">          type: array</w:t>
      </w:r>
    </w:p>
    <w:p w14:paraId="5B04AE57" w14:textId="77777777" w:rsidR="0062792D" w:rsidRPr="008B1C02" w:rsidRDefault="0062792D" w:rsidP="0062792D">
      <w:pPr>
        <w:pStyle w:val="PL"/>
      </w:pPr>
      <w:r w:rsidRPr="008B1C02">
        <w:t xml:space="preserve">          items:</w:t>
      </w:r>
    </w:p>
    <w:p w14:paraId="5DA13504" w14:textId="77777777" w:rsidR="0062792D" w:rsidRPr="008B1C02" w:rsidRDefault="0062792D" w:rsidP="0062792D">
      <w:pPr>
        <w:pStyle w:val="PL"/>
      </w:pPr>
      <w:r w:rsidRPr="008B1C02">
        <w:t xml:space="preserve">            $ref: 'TS29514_Npcf_PolicyAuthorization.yaml#/components/schemas/EthFlowDescription'</w:t>
      </w:r>
    </w:p>
    <w:p w14:paraId="0C7BCC7F" w14:textId="77777777" w:rsidR="0062792D" w:rsidRPr="008B1C02" w:rsidRDefault="0062792D" w:rsidP="0062792D">
      <w:pPr>
        <w:pStyle w:val="PL"/>
      </w:pPr>
      <w:r w:rsidRPr="008B1C02">
        <w:t xml:space="preserve">          minItems: 1</w:t>
      </w:r>
    </w:p>
    <w:p w14:paraId="0460E926" w14:textId="77777777" w:rsidR="0062792D" w:rsidRDefault="0062792D" w:rsidP="0062792D">
      <w:pPr>
        <w:pStyle w:val="PL"/>
        <w:rPr>
          <w:lang w:eastAsia="zh-CN"/>
        </w:rPr>
      </w:pPr>
      <w:r w:rsidRPr="008B1C02">
        <w:t xml:space="preserve">          description: </w:t>
      </w:r>
      <w:r>
        <w:rPr>
          <w:lang w:eastAsia="zh-CN"/>
        </w:rPr>
        <w:t>&gt;</w:t>
      </w:r>
    </w:p>
    <w:p w14:paraId="14DD1573" w14:textId="77777777" w:rsidR="0062792D" w:rsidRPr="008B1C02" w:rsidRDefault="0062792D" w:rsidP="0062792D">
      <w:pPr>
        <w:pStyle w:val="PL"/>
      </w:pPr>
      <w:r w:rsidRPr="008B1C02">
        <w:t xml:space="preserve">          </w:t>
      </w:r>
      <w:r>
        <w:t xml:space="preserve">  </w:t>
      </w:r>
      <w:r w:rsidRPr="008B1C02">
        <w:t>Descriptor(s) for destination information of non-IP traffic in which only</w:t>
      </w:r>
    </w:p>
    <w:p w14:paraId="008C8A90" w14:textId="77777777" w:rsidR="0062792D" w:rsidRPr="008B1C02" w:rsidRDefault="0062792D" w:rsidP="0062792D">
      <w:pPr>
        <w:pStyle w:val="PL"/>
      </w:pPr>
      <w:r w:rsidRPr="008B1C02">
        <w:t xml:space="preserve">            ethernet flow description is defined.</w:t>
      </w:r>
    </w:p>
    <w:p w14:paraId="2AAC691E" w14:textId="77777777" w:rsidR="0062792D" w:rsidRPr="008B1C02" w:rsidRDefault="0062792D" w:rsidP="0062792D">
      <w:pPr>
        <w:pStyle w:val="PL"/>
      </w:pPr>
      <w:r w:rsidRPr="008B1C02">
        <w:t xml:space="preserve">        dnns:</w:t>
      </w:r>
    </w:p>
    <w:p w14:paraId="33495D39" w14:textId="77777777" w:rsidR="0062792D" w:rsidRPr="008B1C02" w:rsidRDefault="0062792D" w:rsidP="0062792D">
      <w:pPr>
        <w:pStyle w:val="PL"/>
      </w:pPr>
      <w:r w:rsidRPr="008B1C02">
        <w:t xml:space="preserve">          type: array</w:t>
      </w:r>
    </w:p>
    <w:p w14:paraId="208A10F7" w14:textId="77777777" w:rsidR="0062792D" w:rsidRPr="008B1C02" w:rsidRDefault="0062792D" w:rsidP="0062792D">
      <w:pPr>
        <w:pStyle w:val="PL"/>
      </w:pPr>
      <w:r w:rsidRPr="008B1C02">
        <w:t xml:space="preserve">          items:</w:t>
      </w:r>
    </w:p>
    <w:p w14:paraId="6BB986DE" w14:textId="77777777" w:rsidR="0062792D" w:rsidRPr="008B1C02" w:rsidRDefault="0062792D" w:rsidP="0062792D">
      <w:pPr>
        <w:pStyle w:val="PL"/>
      </w:pPr>
      <w:r w:rsidRPr="008B1C02">
        <w:t xml:space="preserve">            $ref: 'TS29571_CommonData.yaml#/components/schemas/Dnn'</w:t>
      </w:r>
    </w:p>
    <w:p w14:paraId="4777DE82" w14:textId="77777777" w:rsidR="0062792D" w:rsidRPr="008B1C02" w:rsidRDefault="0062792D" w:rsidP="0062792D">
      <w:pPr>
        <w:pStyle w:val="PL"/>
      </w:pPr>
      <w:r w:rsidRPr="008B1C02">
        <w:t xml:space="preserve">          minItems: 1</w:t>
      </w:r>
    </w:p>
    <w:p w14:paraId="5C9FFA04" w14:textId="77777777" w:rsidR="0062792D" w:rsidRPr="008B1C02" w:rsidRDefault="0062792D" w:rsidP="0062792D">
      <w:pPr>
        <w:pStyle w:val="PL"/>
      </w:pPr>
      <w:r w:rsidRPr="008B1C02">
        <w:t xml:space="preserve">          description: This is matched against the DNN information provided by the application.</w:t>
      </w:r>
    </w:p>
    <w:p w14:paraId="00474EAA" w14:textId="77777777" w:rsidR="0062792D" w:rsidRPr="008B1C02" w:rsidRDefault="0062792D" w:rsidP="0062792D">
      <w:pPr>
        <w:pStyle w:val="PL"/>
      </w:pPr>
      <w:r w:rsidRPr="008B1C02">
        <w:t xml:space="preserve">        connCaps:</w:t>
      </w:r>
    </w:p>
    <w:p w14:paraId="4AA16FC0" w14:textId="77777777" w:rsidR="0062792D" w:rsidRPr="008B1C02" w:rsidRDefault="0062792D" w:rsidP="0062792D">
      <w:pPr>
        <w:pStyle w:val="PL"/>
      </w:pPr>
      <w:r w:rsidRPr="008B1C02">
        <w:t xml:space="preserve">          type: array</w:t>
      </w:r>
    </w:p>
    <w:p w14:paraId="2E490819" w14:textId="77777777" w:rsidR="0062792D" w:rsidRPr="008B1C02" w:rsidRDefault="0062792D" w:rsidP="0062792D">
      <w:pPr>
        <w:pStyle w:val="PL"/>
      </w:pPr>
      <w:r w:rsidRPr="008B1C02">
        <w:t xml:space="preserve">          items:</w:t>
      </w:r>
    </w:p>
    <w:p w14:paraId="42C865CC" w14:textId="77777777" w:rsidR="0062792D" w:rsidRPr="008B1C02" w:rsidRDefault="0062792D" w:rsidP="0062792D">
      <w:pPr>
        <w:pStyle w:val="PL"/>
      </w:pPr>
      <w:r w:rsidRPr="008B1C02">
        <w:t xml:space="preserve">            $ref: '#/components/schemas/ConnectionCapabilities'</w:t>
      </w:r>
    </w:p>
    <w:p w14:paraId="1CF61E3A" w14:textId="77777777" w:rsidR="0062792D" w:rsidRPr="008B1C02" w:rsidRDefault="0062792D" w:rsidP="0062792D">
      <w:pPr>
        <w:pStyle w:val="PL"/>
      </w:pPr>
      <w:r w:rsidRPr="008B1C02">
        <w:t xml:space="preserve">          minItems: 1</w:t>
      </w:r>
    </w:p>
    <w:p w14:paraId="28F245C1" w14:textId="77777777" w:rsidR="0062792D" w:rsidRDefault="0062792D" w:rsidP="0062792D">
      <w:pPr>
        <w:pStyle w:val="PL"/>
        <w:rPr>
          <w:lang w:eastAsia="zh-CN"/>
        </w:rPr>
      </w:pPr>
      <w:r w:rsidRPr="008B1C02">
        <w:t xml:space="preserve">          description: </w:t>
      </w:r>
      <w:r>
        <w:rPr>
          <w:lang w:eastAsia="zh-CN"/>
        </w:rPr>
        <w:t>&gt;</w:t>
      </w:r>
    </w:p>
    <w:p w14:paraId="716AB6CE" w14:textId="77777777" w:rsidR="0062792D" w:rsidRPr="008B1C02" w:rsidRDefault="0062792D" w:rsidP="0062792D">
      <w:pPr>
        <w:pStyle w:val="PL"/>
      </w:pPr>
      <w:r w:rsidRPr="008B1C02">
        <w:t xml:space="preserve">          </w:t>
      </w:r>
      <w:r>
        <w:t xml:space="preserve">  </w:t>
      </w:r>
      <w:r w:rsidRPr="008B1C02">
        <w:t>This is matched against the information provided by a UE application when it</w:t>
      </w:r>
    </w:p>
    <w:p w14:paraId="25F3F7CC" w14:textId="77777777" w:rsidR="0062792D" w:rsidRPr="008B1C02" w:rsidRDefault="0062792D" w:rsidP="0062792D">
      <w:pPr>
        <w:pStyle w:val="PL"/>
      </w:pPr>
      <w:r w:rsidRPr="008B1C02">
        <w:t xml:space="preserve">            requests a network connection with certain capabilities.</w:t>
      </w:r>
    </w:p>
    <w:p w14:paraId="1B76036F" w14:textId="77777777" w:rsidR="0062792D" w:rsidRPr="008B1C02" w:rsidRDefault="0062792D" w:rsidP="0062792D">
      <w:pPr>
        <w:pStyle w:val="PL"/>
      </w:pPr>
      <w:r w:rsidRPr="008B1C02">
        <w:t xml:space="preserve">        </w:t>
      </w:r>
      <w:r>
        <w:t>pin</w:t>
      </w:r>
      <w:r w:rsidRPr="008B1C02">
        <w:t>Id:</w:t>
      </w:r>
    </w:p>
    <w:p w14:paraId="196E8741" w14:textId="77777777" w:rsidR="0062792D" w:rsidRPr="008B1C02" w:rsidRDefault="0062792D" w:rsidP="0062792D">
      <w:pPr>
        <w:pStyle w:val="PL"/>
      </w:pPr>
      <w:r w:rsidRPr="008B1C02">
        <w:t xml:space="preserve">          type: string</w:t>
      </w:r>
    </w:p>
    <w:p w14:paraId="4047787E" w14:textId="77777777" w:rsidR="0062792D" w:rsidRPr="008B1C02" w:rsidRDefault="0062792D" w:rsidP="0062792D">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10E6563D" w14:textId="77777777" w:rsidR="0062792D" w:rsidRPr="008B1C02" w:rsidRDefault="0062792D" w:rsidP="0062792D">
      <w:pPr>
        <w:pStyle w:val="PL"/>
      </w:pPr>
      <w:r w:rsidRPr="008B1C02">
        <w:t xml:space="preserve">      oneOf:</w:t>
      </w:r>
    </w:p>
    <w:p w14:paraId="6F871B2E" w14:textId="77777777" w:rsidR="0062792D" w:rsidRPr="008B1C02" w:rsidRDefault="0062792D" w:rsidP="0062792D">
      <w:pPr>
        <w:pStyle w:val="PL"/>
      </w:pPr>
      <w:r w:rsidRPr="008B1C02">
        <w:t xml:space="preserve">        - required: [</w:t>
      </w:r>
      <w:r>
        <w:rPr>
          <w:lang w:eastAsia="zh-CN"/>
        </w:rPr>
        <w:t>pinId</w:t>
      </w:r>
      <w:r w:rsidRPr="008B1C02">
        <w:t>]</w:t>
      </w:r>
    </w:p>
    <w:p w14:paraId="2D2A9651" w14:textId="77777777" w:rsidR="0062792D" w:rsidRPr="008B1C02" w:rsidRDefault="0062792D" w:rsidP="0062792D">
      <w:pPr>
        <w:pStyle w:val="PL"/>
      </w:pPr>
      <w:r w:rsidRPr="008B1C02">
        <w:t xml:space="preserve">        - anyOf:</w:t>
      </w:r>
    </w:p>
    <w:p w14:paraId="55D57CC3" w14:textId="77777777" w:rsidR="0062792D" w:rsidRPr="008B1C02" w:rsidRDefault="0062792D" w:rsidP="0062792D">
      <w:pPr>
        <w:pStyle w:val="PL"/>
      </w:pPr>
      <w:r w:rsidRPr="008B1C02">
        <w:t xml:space="preserve">      </w:t>
      </w:r>
      <w:r>
        <w:t xml:space="preserve">  </w:t>
      </w:r>
      <w:r w:rsidRPr="008B1C02">
        <w:t xml:space="preserve">  - required: [appDescs]</w:t>
      </w:r>
    </w:p>
    <w:p w14:paraId="7A202EC9" w14:textId="77777777" w:rsidR="0062792D" w:rsidRPr="008B1C02" w:rsidRDefault="0062792D" w:rsidP="0062792D">
      <w:pPr>
        <w:pStyle w:val="PL"/>
      </w:pPr>
      <w:r w:rsidRPr="008B1C02">
        <w:t xml:space="preserve">        </w:t>
      </w:r>
      <w:r>
        <w:t xml:space="preserve">  </w:t>
      </w:r>
      <w:r w:rsidRPr="008B1C02">
        <w:t>- required: [flowDescs]</w:t>
      </w:r>
    </w:p>
    <w:p w14:paraId="3FAFCF14" w14:textId="77777777" w:rsidR="0062792D" w:rsidRPr="008B1C02" w:rsidRDefault="0062792D" w:rsidP="0062792D">
      <w:pPr>
        <w:pStyle w:val="PL"/>
      </w:pPr>
      <w:r w:rsidRPr="008B1C02">
        <w:t xml:space="preserve">        </w:t>
      </w:r>
      <w:r>
        <w:t xml:space="preserve">  </w:t>
      </w:r>
      <w:r w:rsidRPr="008B1C02">
        <w:t>- required: [domainDescs]</w:t>
      </w:r>
    </w:p>
    <w:p w14:paraId="56A8080F" w14:textId="77777777" w:rsidR="0062792D" w:rsidRPr="008B1C02" w:rsidRDefault="0062792D" w:rsidP="0062792D">
      <w:pPr>
        <w:pStyle w:val="PL"/>
      </w:pPr>
      <w:r w:rsidRPr="008B1C02">
        <w:t xml:space="preserve">        </w:t>
      </w:r>
      <w:r>
        <w:t xml:space="preserve">  </w:t>
      </w:r>
      <w:r w:rsidRPr="008B1C02">
        <w:t>- required: [ethFlowDescs]</w:t>
      </w:r>
    </w:p>
    <w:p w14:paraId="074A0078" w14:textId="77777777" w:rsidR="0062792D" w:rsidRPr="008B1C02" w:rsidRDefault="0062792D" w:rsidP="0062792D">
      <w:pPr>
        <w:pStyle w:val="PL"/>
      </w:pPr>
      <w:r w:rsidRPr="008B1C02">
        <w:t xml:space="preserve">        </w:t>
      </w:r>
      <w:r>
        <w:t xml:space="preserve">  </w:t>
      </w:r>
      <w:r w:rsidRPr="008B1C02">
        <w:t>- required: [dnns]</w:t>
      </w:r>
    </w:p>
    <w:p w14:paraId="3D00A6FA" w14:textId="77777777" w:rsidR="0062792D" w:rsidRPr="008B1C02" w:rsidRDefault="0062792D" w:rsidP="0062792D">
      <w:pPr>
        <w:pStyle w:val="PL"/>
      </w:pPr>
      <w:r w:rsidRPr="008B1C02">
        <w:t xml:space="preserve">        </w:t>
      </w:r>
      <w:r>
        <w:t xml:space="preserve">  </w:t>
      </w:r>
      <w:r w:rsidRPr="008B1C02">
        <w:t>- required: [connCaps]</w:t>
      </w:r>
    </w:p>
    <w:p w14:paraId="5D12A52D" w14:textId="77777777" w:rsidR="0062792D" w:rsidRDefault="0062792D" w:rsidP="0062792D">
      <w:pPr>
        <w:pStyle w:val="PL"/>
      </w:pPr>
    </w:p>
    <w:p w14:paraId="2F579FD1" w14:textId="77777777" w:rsidR="0062792D" w:rsidRPr="008B1C02" w:rsidRDefault="0062792D" w:rsidP="0062792D">
      <w:pPr>
        <w:pStyle w:val="PL"/>
      </w:pPr>
      <w:r w:rsidRPr="008B1C02">
        <w:t xml:space="preserve">    </w:t>
      </w:r>
      <w:r>
        <w:t>NetworkDescription</w:t>
      </w:r>
      <w:r w:rsidRPr="008B1C02">
        <w:t>:</w:t>
      </w:r>
    </w:p>
    <w:p w14:paraId="4F9AE10D" w14:textId="77777777" w:rsidR="0062792D" w:rsidRDefault="0062792D" w:rsidP="0062792D">
      <w:pPr>
        <w:pStyle w:val="PL"/>
      </w:pPr>
      <w:r w:rsidRPr="008B1C02">
        <w:t xml:space="preserve">      description: </w:t>
      </w:r>
      <w:r>
        <w:t>&gt;</w:t>
      </w:r>
    </w:p>
    <w:p w14:paraId="03B89E8C" w14:textId="77777777" w:rsidR="0062792D" w:rsidRDefault="0062792D" w:rsidP="0062792D">
      <w:pPr>
        <w:pStyle w:val="PL"/>
        <w:rPr>
          <w:lang w:eastAsia="zh-CN"/>
        </w:rPr>
      </w:pPr>
      <w:r>
        <w:t xml:space="preserve">        </w:t>
      </w:r>
      <w:r>
        <w:rPr>
          <w:lang w:eastAsia="zh-CN"/>
        </w:rPr>
        <w:t>Represents the description of a PLMN, by the definition of the PLMN ID, the MCC (and</w:t>
      </w:r>
    </w:p>
    <w:p w14:paraId="5CA706C6" w14:textId="77777777" w:rsidR="0062792D" w:rsidRPr="008B1C02" w:rsidRDefault="0062792D" w:rsidP="0062792D">
      <w:pPr>
        <w:pStyle w:val="PL"/>
      </w:pPr>
      <w:r>
        <w:rPr>
          <w:lang w:eastAsia="zh-CN"/>
        </w:rPr>
        <w:t xml:space="preserve">        applicable MNC(s)) or the indication of any PLMN.</w:t>
      </w:r>
    </w:p>
    <w:p w14:paraId="0EBBB053" w14:textId="77777777" w:rsidR="0062792D" w:rsidRPr="008B1C02" w:rsidRDefault="0062792D" w:rsidP="0062792D">
      <w:pPr>
        <w:pStyle w:val="PL"/>
      </w:pPr>
      <w:r w:rsidRPr="008B1C02">
        <w:t xml:space="preserve">      type: object</w:t>
      </w:r>
    </w:p>
    <w:p w14:paraId="51682430" w14:textId="77777777" w:rsidR="0062792D" w:rsidRPr="008B1C02" w:rsidRDefault="0062792D" w:rsidP="0062792D">
      <w:pPr>
        <w:pStyle w:val="PL"/>
      </w:pPr>
      <w:r w:rsidRPr="008B1C02">
        <w:t xml:space="preserve">      properties:</w:t>
      </w:r>
    </w:p>
    <w:p w14:paraId="23411C95" w14:textId="77777777" w:rsidR="0062792D" w:rsidRPr="008B1C02" w:rsidRDefault="0062792D" w:rsidP="0062792D">
      <w:pPr>
        <w:pStyle w:val="PL"/>
      </w:pPr>
      <w:r w:rsidRPr="008B1C02">
        <w:t xml:space="preserve">        </w:t>
      </w:r>
      <w:r>
        <w:t>plmnId</w:t>
      </w:r>
      <w:r w:rsidRPr="008B1C02">
        <w:t>:</w:t>
      </w:r>
    </w:p>
    <w:p w14:paraId="13F23D20" w14:textId="77777777" w:rsidR="0062792D" w:rsidRPr="008B1C02" w:rsidRDefault="0062792D" w:rsidP="0062792D">
      <w:pPr>
        <w:pStyle w:val="PL"/>
      </w:pPr>
      <w:r w:rsidRPr="008B1C02">
        <w:t xml:space="preserve">          $ref: 'TS29571_CommonData.yaml#/components/schemas/</w:t>
      </w:r>
      <w:r>
        <w:t>PlmnId</w:t>
      </w:r>
      <w:r w:rsidRPr="008B1C02">
        <w:t>'</w:t>
      </w:r>
    </w:p>
    <w:p w14:paraId="4F1FA28E" w14:textId="77777777" w:rsidR="0062792D" w:rsidRPr="008B1C02" w:rsidRDefault="0062792D" w:rsidP="0062792D">
      <w:pPr>
        <w:pStyle w:val="PL"/>
      </w:pPr>
      <w:r w:rsidRPr="008B1C02">
        <w:t xml:space="preserve">        </w:t>
      </w:r>
      <w:r>
        <w:t>mcc</w:t>
      </w:r>
      <w:r w:rsidRPr="008B1C02">
        <w:t>:</w:t>
      </w:r>
    </w:p>
    <w:p w14:paraId="0BAC08B1" w14:textId="77777777" w:rsidR="0062792D" w:rsidRPr="008B1C02" w:rsidRDefault="0062792D" w:rsidP="0062792D">
      <w:pPr>
        <w:pStyle w:val="PL"/>
      </w:pPr>
      <w:r w:rsidRPr="008B1C02">
        <w:t xml:space="preserve">          $ref: 'TS29571_CommonData.yaml#/components/schemas/</w:t>
      </w:r>
      <w:r>
        <w:t>Mcc</w:t>
      </w:r>
      <w:r w:rsidRPr="008B1C02">
        <w:t>'</w:t>
      </w:r>
    </w:p>
    <w:p w14:paraId="61D61F61" w14:textId="77777777" w:rsidR="0062792D" w:rsidRDefault="0062792D" w:rsidP="0062792D">
      <w:pPr>
        <w:pStyle w:val="PL"/>
      </w:pPr>
      <w:r w:rsidRPr="008B1C02">
        <w:t xml:space="preserve">        </w:t>
      </w:r>
      <w:r>
        <w:t>mncs</w:t>
      </w:r>
      <w:r w:rsidRPr="008B1C02">
        <w:t>:</w:t>
      </w:r>
    </w:p>
    <w:p w14:paraId="6E7EA51A" w14:textId="77777777" w:rsidR="0062792D" w:rsidRPr="008B1C02" w:rsidRDefault="0062792D" w:rsidP="0062792D">
      <w:pPr>
        <w:pStyle w:val="PL"/>
      </w:pPr>
      <w:r>
        <w:t xml:space="preserve">          type: array</w:t>
      </w:r>
    </w:p>
    <w:p w14:paraId="0B90C09F" w14:textId="77777777" w:rsidR="0062792D" w:rsidRDefault="0062792D" w:rsidP="0062792D">
      <w:pPr>
        <w:pStyle w:val="PL"/>
      </w:pPr>
      <w:r w:rsidRPr="008B1C02">
        <w:t xml:space="preserve">          </w:t>
      </w:r>
      <w:r>
        <w:t>items:</w:t>
      </w:r>
    </w:p>
    <w:p w14:paraId="4B3A5613" w14:textId="77777777" w:rsidR="0062792D" w:rsidRDefault="0062792D" w:rsidP="0062792D">
      <w:pPr>
        <w:pStyle w:val="PL"/>
      </w:pPr>
      <w:r>
        <w:t xml:space="preserve">            </w:t>
      </w:r>
      <w:r w:rsidRPr="008B1C02">
        <w:t>$ref: 'TS29571_CommonData.yaml#/components/schemas/</w:t>
      </w:r>
      <w:r>
        <w:t>Mnc</w:t>
      </w:r>
      <w:r w:rsidRPr="008B1C02">
        <w:t>'</w:t>
      </w:r>
    </w:p>
    <w:p w14:paraId="1804E73A" w14:textId="77777777" w:rsidR="0062792D" w:rsidRPr="008B1C02" w:rsidRDefault="0062792D" w:rsidP="0062792D">
      <w:pPr>
        <w:pStyle w:val="PL"/>
      </w:pPr>
      <w:r>
        <w:t xml:space="preserve">          minItems: 1</w:t>
      </w:r>
    </w:p>
    <w:p w14:paraId="0F276B1F" w14:textId="77777777" w:rsidR="0062792D" w:rsidRDefault="0062792D" w:rsidP="0062792D">
      <w:pPr>
        <w:pStyle w:val="PL"/>
      </w:pPr>
      <w:r>
        <w:t xml:space="preserve">          description: </w:t>
      </w:r>
      <w:r w:rsidRPr="000B19BF">
        <w:t>Represents the applicable MNC(s) for the indicated MCC.</w:t>
      </w:r>
    </w:p>
    <w:p w14:paraId="76454FF0" w14:textId="77777777" w:rsidR="0062792D" w:rsidRPr="008B1C02" w:rsidRDefault="0062792D" w:rsidP="0062792D">
      <w:pPr>
        <w:pStyle w:val="PL"/>
      </w:pPr>
      <w:r w:rsidRPr="008B1C02">
        <w:t xml:space="preserve">        </w:t>
      </w:r>
      <w:r>
        <w:t>anyPlmnInd</w:t>
      </w:r>
      <w:r w:rsidRPr="008B1C02">
        <w:t>:</w:t>
      </w:r>
    </w:p>
    <w:p w14:paraId="5C18958F" w14:textId="77777777" w:rsidR="0062792D" w:rsidRDefault="0062792D" w:rsidP="0062792D">
      <w:pPr>
        <w:pStyle w:val="PL"/>
      </w:pPr>
      <w:r w:rsidRPr="008B1C02">
        <w:t xml:space="preserve">          </w:t>
      </w:r>
      <w:r>
        <w:t>type: boolean</w:t>
      </w:r>
    </w:p>
    <w:p w14:paraId="362E7407" w14:textId="77777777" w:rsidR="0062792D" w:rsidRPr="008B1C02" w:rsidRDefault="0062792D" w:rsidP="0062792D">
      <w:pPr>
        <w:pStyle w:val="PL"/>
      </w:pPr>
      <w:r>
        <w:t xml:space="preserve">          description: Indicates any PLMN.</w:t>
      </w:r>
    </w:p>
    <w:p w14:paraId="2F260BA8" w14:textId="77777777" w:rsidR="0062792D" w:rsidRPr="008B1C02" w:rsidRDefault="0062792D" w:rsidP="0062792D">
      <w:pPr>
        <w:pStyle w:val="PL"/>
      </w:pPr>
      <w:r w:rsidRPr="008B1C02">
        <w:t xml:space="preserve">      </w:t>
      </w:r>
      <w:r>
        <w:t>one</w:t>
      </w:r>
      <w:r w:rsidRPr="008B1C02">
        <w:t>Of:</w:t>
      </w:r>
    </w:p>
    <w:p w14:paraId="619A0113" w14:textId="77777777" w:rsidR="0062792D" w:rsidRPr="008B1C02" w:rsidRDefault="0062792D" w:rsidP="0062792D">
      <w:pPr>
        <w:pStyle w:val="PL"/>
      </w:pPr>
      <w:r w:rsidRPr="008B1C02">
        <w:t xml:space="preserve">        - required: [</w:t>
      </w:r>
      <w:r>
        <w:t>plmnId</w:t>
      </w:r>
      <w:r w:rsidRPr="008B1C02">
        <w:t>]</w:t>
      </w:r>
    </w:p>
    <w:p w14:paraId="6C2815F5" w14:textId="77777777" w:rsidR="0062792D" w:rsidRPr="008B1C02" w:rsidRDefault="0062792D" w:rsidP="0062792D">
      <w:pPr>
        <w:pStyle w:val="PL"/>
      </w:pPr>
      <w:r w:rsidRPr="008B1C02">
        <w:t xml:space="preserve">        - required: [</w:t>
      </w:r>
      <w:r>
        <w:t>mcc</w:t>
      </w:r>
      <w:r w:rsidRPr="008B1C02">
        <w:t>]</w:t>
      </w:r>
    </w:p>
    <w:p w14:paraId="58DF52F6" w14:textId="77777777" w:rsidR="0062792D" w:rsidRPr="008B1C02" w:rsidRDefault="0062792D" w:rsidP="0062792D">
      <w:pPr>
        <w:pStyle w:val="PL"/>
      </w:pPr>
      <w:r w:rsidRPr="008B1C02">
        <w:t xml:space="preserve">        - required: [</w:t>
      </w:r>
      <w:r>
        <w:t>anyPlmnInd</w:t>
      </w:r>
      <w:r w:rsidRPr="008B1C02">
        <w:t>]</w:t>
      </w:r>
    </w:p>
    <w:p w14:paraId="0A7E840F" w14:textId="77777777" w:rsidR="0062792D" w:rsidRDefault="0062792D" w:rsidP="0062792D">
      <w:pPr>
        <w:pStyle w:val="PL"/>
      </w:pPr>
    </w:p>
    <w:p w14:paraId="329CDB03" w14:textId="77777777" w:rsidR="0062792D" w:rsidRPr="008B1C02" w:rsidRDefault="0062792D" w:rsidP="0062792D">
      <w:pPr>
        <w:pStyle w:val="PL"/>
      </w:pPr>
      <w:r w:rsidRPr="008B1C02">
        <w:t xml:space="preserve">    AuthorizationResult:</w:t>
      </w:r>
    </w:p>
    <w:p w14:paraId="468AD855" w14:textId="77777777" w:rsidR="0062792D" w:rsidRPr="008B1C02" w:rsidRDefault="0062792D" w:rsidP="0062792D">
      <w:pPr>
        <w:pStyle w:val="PL"/>
      </w:pPr>
      <w:r w:rsidRPr="008B1C02">
        <w:t xml:space="preserve">      anyOf:</w:t>
      </w:r>
    </w:p>
    <w:p w14:paraId="579A1157" w14:textId="77777777" w:rsidR="0062792D" w:rsidRPr="008B1C02" w:rsidRDefault="0062792D" w:rsidP="0062792D">
      <w:pPr>
        <w:pStyle w:val="PL"/>
      </w:pPr>
      <w:r w:rsidRPr="008B1C02">
        <w:t xml:space="preserve">      - type: string</w:t>
      </w:r>
    </w:p>
    <w:p w14:paraId="4C9815FD" w14:textId="77777777" w:rsidR="0062792D" w:rsidRPr="008B1C02" w:rsidRDefault="0062792D" w:rsidP="0062792D">
      <w:pPr>
        <w:pStyle w:val="PL"/>
      </w:pPr>
      <w:r w:rsidRPr="008B1C02">
        <w:t xml:space="preserve">        enum:</w:t>
      </w:r>
    </w:p>
    <w:p w14:paraId="01906D85" w14:textId="77777777" w:rsidR="0062792D" w:rsidRPr="008B1C02" w:rsidRDefault="0062792D" w:rsidP="0062792D">
      <w:pPr>
        <w:pStyle w:val="PL"/>
      </w:pPr>
      <w:r w:rsidRPr="008B1C02">
        <w:t xml:space="preserve">          - AUTH_REVOKED</w:t>
      </w:r>
    </w:p>
    <w:p w14:paraId="1CC63C4B" w14:textId="77777777" w:rsidR="0062792D" w:rsidRPr="008B1C02" w:rsidRDefault="0062792D" w:rsidP="0062792D">
      <w:pPr>
        <w:pStyle w:val="PL"/>
      </w:pPr>
      <w:r w:rsidRPr="008B1C02">
        <w:t xml:space="preserve">      - type: string</w:t>
      </w:r>
    </w:p>
    <w:p w14:paraId="7C03CCD4" w14:textId="77777777" w:rsidR="0062792D" w:rsidRPr="008B1C02" w:rsidRDefault="0062792D" w:rsidP="0062792D">
      <w:pPr>
        <w:pStyle w:val="PL"/>
      </w:pPr>
      <w:r w:rsidRPr="008B1C02">
        <w:t xml:space="preserve">        description: &gt;</w:t>
      </w:r>
    </w:p>
    <w:p w14:paraId="38D5E693" w14:textId="77777777" w:rsidR="0062792D" w:rsidRPr="008B1C02" w:rsidRDefault="0062792D" w:rsidP="0062792D">
      <w:pPr>
        <w:pStyle w:val="PL"/>
      </w:pPr>
      <w:r w:rsidRPr="008B1C02">
        <w:t xml:space="preserve">          This string provides forward-compatibility with future extensions to the enumeration</w:t>
      </w:r>
    </w:p>
    <w:p w14:paraId="00FB79E3" w14:textId="77777777" w:rsidR="0062792D" w:rsidRPr="008B1C02" w:rsidRDefault="0062792D" w:rsidP="0062792D">
      <w:pPr>
        <w:pStyle w:val="PL"/>
      </w:pPr>
      <w:r w:rsidRPr="008B1C02">
        <w:t xml:space="preserve">          and is not used to encode content defined in the present version of this API.</w:t>
      </w:r>
    </w:p>
    <w:p w14:paraId="4A7F9CD5" w14:textId="77777777" w:rsidR="0062792D" w:rsidRPr="008B1C02" w:rsidRDefault="0062792D" w:rsidP="0062792D">
      <w:pPr>
        <w:pStyle w:val="PL"/>
      </w:pPr>
      <w:r w:rsidRPr="008B1C02">
        <w:t xml:space="preserve">      description: |</w:t>
      </w:r>
    </w:p>
    <w:p w14:paraId="1CB06708" w14:textId="77777777" w:rsidR="0062792D" w:rsidRDefault="0062792D" w:rsidP="0062792D">
      <w:pPr>
        <w:pStyle w:val="PL"/>
      </w:pPr>
      <w:r>
        <w:t xml:space="preserve">        Represents the NEF notify the AF about the service parameters authorization updates result,</w:t>
      </w:r>
    </w:p>
    <w:p w14:paraId="366D6012" w14:textId="77777777" w:rsidR="0062792D" w:rsidRDefault="0062792D" w:rsidP="0062792D">
      <w:pPr>
        <w:pStyle w:val="PL"/>
      </w:pPr>
      <w:r>
        <w:t xml:space="preserve">        e.g. to revoke an authorization.</w:t>
      </w:r>
    </w:p>
    <w:p w14:paraId="1D0B54EE" w14:textId="77777777" w:rsidR="0062792D" w:rsidRPr="008B1C02" w:rsidRDefault="0062792D" w:rsidP="0062792D">
      <w:pPr>
        <w:pStyle w:val="PL"/>
      </w:pPr>
      <w:r w:rsidRPr="008B1C02">
        <w:lastRenderedPageBreak/>
        <w:t xml:space="preserve">        Possible values are:</w:t>
      </w:r>
    </w:p>
    <w:p w14:paraId="56C5DF63" w14:textId="77777777" w:rsidR="0062792D" w:rsidRPr="008B1C02" w:rsidRDefault="0062792D" w:rsidP="0062792D">
      <w:pPr>
        <w:pStyle w:val="PL"/>
      </w:pPr>
      <w:r w:rsidRPr="008B1C02">
        <w:t xml:space="preserve">        - AUTH_REVOKED: Indicated the service parameters authorization is revoked.</w:t>
      </w:r>
    </w:p>
    <w:p w14:paraId="0017CA43" w14:textId="77777777" w:rsidR="0062792D" w:rsidRDefault="0062792D" w:rsidP="0062792D">
      <w:pPr>
        <w:pStyle w:val="PL"/>
      </w:pPr>
    </w:p>
    <w:p w14:paraId="2BB71208" w14:textId="77777777" w:rsidR="0062792D" w:rsidRPr="008B1C02" w:rsidRDefault="0062792D" w:rsidP="0062792D">
      <w:pPr>
        <w:pStyle w:val="PL"/>
      </w:pPr>
      <w:r w:rsidRPr="008B1C02">
        <w:t xml:space="preserve">    EventInfo:</w:t>
      </w:r>
    </w:p>
    <w:p w14:paraId="293B7E66" w14:textId="77777777" w:rsidR="0062792D" w:rsidRPr="008B1C02" w:rsidRDefault="0062792D" w:rsidP="0062792D">
      <w:pPr>
        <w:pStyle w:val="PL"/>
      </w:pPr>
      <w:r w:rsidRPr="008B1C02">
        <w:t xml:space="preserve">      description: Indicates the event information.</w:t>
      </w:r>
    </w:p>
    <w:p w14:paraId="6A6CC6B9" w14:textId="77777777" w:rsidR="0062792D" w:rsidRPr="008B1C02" w:rsidRDefault="0062792D" w:rsidP="0062792D">
      <w:pPr>
        <w:pStyle w:val="PL"/>
      </w:pPr>
      <w:r w:rsidRPr="008B1C02">
        <w:t xml:space="preserve">      type: object</w:t>
      </w:r>
    </w:p>
    <w:p w14:paraId="6A10A5D5" w14:textId="77777777" w:rsidR="0062792D" w:rsidRPr="008B1C02" w:rsidRDefault="0062792D" w:rsidP="0062792D">
      <w:pPr>
        <w:pStyle w:val="PL"/>
      </w:pPr>
      <w:r w:rsidRPr="008B1C02">
        <w:t xml:space="preserve">      properties:</w:t>
      </w:r>
    </w:p>
    <w:p w14:paraId="1BB6DB89" w14:textId="77777777" w:rsidR="0062792D" w:rsidRPr="008B1C02" w:rsidRDefault="0062792D" w:rsidP="0062792D">
      <w:pPr>
        <w:pStyle w:val="PL"/>
      </w:pPr>
      <w:r w:rsidRPr="008B1C02">
        <w:t xml:space="preserve">        failureCause:</w:t>
      </w:r>
    </w:p>
    <w:p w14:paraId="5110D39C" w14:textId="77777777" w:rsidR="0062792D" w:rsidRPr="008B1C02" w:rsidRDefault="0062792D" w:rsidP="0062792D">
      <w:pPr>
        <w:pStyle w:val="PL"/>
      </w:pPr>
      <w:r w:rsidRPr="008B1C02">
        <w:t xml:space="preserve">          $ref: '#/components/schemas/Failure'</w:t>
      </w:r>
    </w:p>
    <w:p w14:paraId="0D92F465" w14:textId="77777777" w:rsidR="0062792D" w:rsidRPr="008B1C02" w:rsidRDefault="0062792D" w:rsidP="0062792D">
      <w:pPr>
        <w:pStyle w:val="PL"/>
      </w:pPr>
      <w:r w:rsidRPr="008B1C02">
        <w:t xml:space="preserve">        </w:t>
      </w:r>
      <w:r>
        <w:t>plmnId</w:t>
      </w:r>
      <w:r w:rsidRPr="008B1C02">
        <w:t>:</w:t>
      </w:r>
    </w:p>
    <w:p w14:paraId="59B68FAC" w14:textId="77777777" w:rsidR="0062792D" w:rsidRPr="008B1C02" w:rsidRDefault="0062792D" w:rsidP="0062792D">
      <w:pPr>
        <w:pStyle w:val="PL"/>
      </w:pPr>
      <w:r w:rsidRPr="008B1C02">
        <w:t xml:space="preserve">          $ref: 'TS29571_CommonData.yaml#/components/schemas/</w:t>
      </w:r>
      <w:r>
        <w:t>PlmnIdNid</w:t>
      </w:r>
      <w:r w:rsidRPr="008B1C02">
        <w:t>'</w:t>
      </w:r>
    </w:p>
    <w:p w14:paraId="4BB2902D" w14:textId="77777777" w:rsidR="0062792D" w:rsidRDefault="0062792D" w:rsidP="0062792D">
      <w:pPr>
        <w:pStyle w:val="PL"/>
      </w:pPr>
    </w:p>
    <w:p w14:paraId="1C51EE42" w14:textId="77777777" w:rsidR="0062792D" w:rsidRPr="008B1C02" w:rsidRDefault="0062792D" w:rsidP="0062792D">
      <w:pPr>
        <w:pStyle w:val="PL"/>
      </w:pPr>
      <w:r w:rsidRPr="008B1C02">
        <w:t xml:space="preserve">    </w:t>
      </w:r>
      <w:r>
        <w:t>MappingInfo</w:t>
      </w:r>
      <w:r w:rsidRPr="008B1C02">
        <w:t>:</w:t>
      </w:r>
    </w:p>
    <w:p w14:paraId="0E2E20A3" w14:textId="77777777" w:rsidR="0062792D" w:rsidRPr="008B1C02" w:rsidRDefault="0062792D" w:rsidP="0062792D">
      <w:pPr>
        <w:pStyle w:val="PL"/>
      </w:pPr>
      <w:r w:rsidRPr="008B1C02">
        <w:t xml:space="preserve">      description: &gt;</w:t>
      </w:r>
    </w:p>
    <w:p w14:paraId="1AA6CBB5" w14:textId="77777777" w:rsidR="0062792D" w:rsidRPr="008B1C02" w:rsidRDefault="0062792D" w:rsidP="0062792D">
      <w:pPr>
        <w:pStyle w:val="PL"/>
      </w:pPr>
      <w:r w:rsidRPr="008B1C02">
        <w:t xml:space="preserve">        </w:t>
      </w:r>
      <w:r w:rsidRPr="002909A4">
        <w:t xml:space="preserve">Contains the mapping information between </w:t>
      </w:r>
      <w:r>
        <w:t xml:space="preserve">the </w:t>
      </w:r>
      <w:r w:rsidRPr="002909A4">
        <w:t xml:space="preserve">Application Layer ID and </w:t>
      </w:r>
      <w:r>
        <w:t xml:space="preserve">the </w:t>
      </w:r>
      <w:r w:rsidRPr="002909A4">
        <w:t>GPSI.</w:t>
      </w:r>
    </w:p>
    <w:p w14:paraId="0BE1A4F7" w14:textId="77777777" w:rsidR="0062792D" w:rsidRPr="008B1C02" w:rsidRDefault="0062792D" w:rsidP="0062792D">
      <w:pPr>
        <w:pStyle w:val="PL"/>
      </w:pPr>
      <w:r w:rsidRPr="008B1C02">
        <w:t xml:space="preserve">      type: object</w:t>
      </w:r>
    </w:p>
    <w:p w14:paraId="6A8252C6" w14:textId="77777777" w:rsidR="0062792D" w:rsidRPr="008B1C02" w:rsidRDefault="0062792D" w:rsidP="0062792D">
      <w:pPr>
        <w:pStyle w:val="PL"/>
      </w:pPr>
      <w:r w:rsidRPr="008B1C02">
        <w:t xml:space="preserve">      properties:</w:t>
      </w:r>
    </w:p>
    <w:p w14:paraId="24AE54DE" w14:textId="77777777" w:rsidR="0062792D" w:rsidRDefault="0062792D" w:rsidP="0062792D">
      <w:pPr>
        <w:pStyle w:val="PL"/>
      </w:pPr>
      <w:r>
        <w:t xml:space="preserve">        appLayerId:</w:t>
      </w:r>
    </w:p>
    <w:p w14:paraId="4EFA8172" w14:textId="77777777" w:rsidR="0062792D" w:rsidRDefault="0062792D" w:rsidP="0062792D">
      <w:pPr>
        <w:pStyle w:val="PL"/>
      </w:pPr>
      <w:r w:rsidRPr="00A32437">
        <w:t xml:space="preserve">          $ref: 'TS29571_CommonData.yaml#/components/schemas/</w:t>
      </w:r>
      <w:r>
        <w:t>ApplicationlayerId</w:t>
      </w:r>
      <w:r w:rsidRPr="00A32437">
        <w:t>'</w:t>
      </w:r>
    </w:p>
    <w:p w14:paraId="7B44C01D" w14:textId="77777777" w:rsidR="0062792D" w:rsidRDefault="0062792D" w:rsidP="0062792D">
      <w:pPr>
        <w:pStyle w:val="PL"/>
      </w:pPr>
      <w:r>
        <w:t xml:space="preserve">        gpsi:</w:t>
      </w:r>
    </w:p>
    <w:p w14:paraId="178B003D" w14:textId="77777777" w:rsidR="0062792D" w:rsidRDefault="0062792D" w:rsidP="0062792D">
      <w:pPr>
        <w:pStyle w:val="PL"/>
      </w:pPr>
      <w:r>
        <w:t xml:space="preserve">          $ref: 'TS29571_CommonData.yaml#/components/schemas/Gpsi'</w:t>
      </w:r>
    </w:p>
    <w:p w14:paraId="4A94E69F" w14:textId="77777777" w:rsidR="0062792D" w:rsidRPr="008B1C02" w:rsidRDefault="0062792D" w:rsidP="0062792D">
      <w:pPr>
        <w:pStyle w:val="PL"/>
      </w:pPr>
      <w:r w:rsidRPr="008B1C02">
        <w:t xml:space="preserve">      required:</w:t>
      </w:r>
    </w:p>
    <w:p w14:paraId="4D604005" w14:textId="77777777" w:rsidR="0062792D" w:rsidRDefault="0062792D" w:rsidP="0062792D">
      <w:pPr>
        <w:pStyle w:val="PL"/>
      </w:pPr>
      <w:r w:rsidRPr="008B1C02">
        <w:t xml:space="preserve">        - </w:t>
      </w:r>
      <w:r>
        <w:t>appLayerId</w:t>
      </w:r>
    </w:p>
    <w:p w14:paraId="0084ECFE" w14:textId="77777777" w:rsidR="0062792D" w:rsidRPr="008B1C02" w:rsidRDefault="0062792D" w:rsidP="0062792D">
      <w:pPr>
        <w:pStyle w:val="PL"/>
      </w:pPr>
      <w:r>
        <w:t xml:space="preserve">        - gpsi</w:t>
      </w:r>
    </w:p>
    <w:p w14:paraId="06847257" w14:textId="77777777" w:rsidR="0062792D" w:rsidRDefault="0062792D" w:rsidP="0062792D">
      <w:pPr>
        <w:pStyle w:val="PL"/>
      </w:pPr>
    </w:p>
    <w:p w14:paraId="22233193" w14:textId="77777777" w:rsidR="0062792D" w:rsidRDefault="0062792D" w:rsidP="0062792D">
      <w:pPr>
        <w:pStyle w:val="PL"/>
      </w:pPr>
      <w:r>
        <w:t xml:space="preserve">    MappingInfoRm:</w:t>
      </w:r>
    </w:p>
    <w:p w14:paraId="3B319BB1" w14:textId="77777777" w:rsidR="0062792D" w:rsidRDefault="0062792D" w:rsidP="0062792D">
      <w:pPr>
        <w:pStyle w:val="PL"/>
      </w:pPr>
      <w:r>
        <w:t xml:space="preserve">      description: &gt;</w:t>
      </w:r>
    </w:p>
    <w:p w14:paraId="792EB432" w14:textId="77777777" w:rsidR="0062792D" w:rsidRDefault="0062792D" w:rsidP="0062792D">
      <w:pPr>
        <w:pStyle w:val="PL"/>
      </w:pPr>
      <w:r>
        <w:t xml:space="preserve">        This data type is defined in the same way as the MappingInfo data type but with the OpenAPI</w:t>
      </w:r>
    </w:p>
    <w:p w14:paraId="0FC3D110" w14:textId="77777777" w:rsidR="0062792D" w:rsidRDefault="0062792D" w:rsidP="0062792D">
      <w:pPr>
        <w:pStyle w:val="PL"/>
      </w:pPr>
      <w:r>
        <w:t xml:space="preserve">        nullable property set to true.</w:t>
      </w:r>
    </w:p>
    <w:p w14:paraId="6637FFB1" w14:textId="77777777" w:rsidR="0062792D" w:rsidRDefault="0062792D" w:rsidP="0062792D">
      <w:pPr>
        <w:pStyle w:val="PL"/>
      </w:pPr>
      <w:r>
        <w:t xml:space="preserve">      type: object</w:t>
      </w:r>
    </w:p>
    <w:p w14:paraId="0D5921F0" w14:textId="77777777" w:rsidR="0062792D" w:rsidRDefault="0062792D" w:rsidP="0062792D">
      <w:pPr>
        <w:pStyle w:val="PL"/>
      </w:pPr>
      <w:r>
        <w:t xml:space="preserve">      properties:</w:t>
      </w:r>
    </w:p>
    <w:p w14:paraId="2F77B899" w14:textId="77777777" w:rsidR="0062792D" w:rsidRDefault="0062792D" w:rsidP="0062792D">
      <w:pPr>
        <w:pStyle w:val="PL"/>
      </w:pPr>
      <w:r>
        <w:t xml:space="preserve">        appLayerId:</w:t>
      </w:r>
    </w:p>
    <w:p w14:paraId="1EF19934" w14:textId="77777777" w:rsidR="0062792D" w:rsidRDefault="0062792D" w:rsidP="0062792D">
      <w:pPr>
        <w:pStyle w:val="PL"/>
      </w:pPr>
      <w:r w:rsidRPr="00A32437">
        <w:t xml:space="preserve">          $ref: 'TS29571_CommonData.yaml#/components/schemas/ApplicationlayerId'</w:t>
      </w:r>
    </w:p>
    <w:p w14:paraId="358F2EA4" w14:textId="77777777" w:rsidR="0062792D" w:rsidRDefault="0062792D" w:rsidP="0062792D">
      <w:pPr>
        <w:pStyle w:val="PL"/>
      </w:pPr>
      <w:r>
        <w:t xml:space="preserve">        gpsi:</w:t>
      </w:r>
    </w:p>
    <w:p w14:paraId="50FD1FBF" w14:textId="77777777" w:rsidR="0062792D" w:rsidRDefault="0062792D" w:rsidP="0062792D">
      <w:pPr>
        <w:pStyle w:val="PL"/>
      </w:pPr>
      <w:r>
        <w:t xml:space="preserve">          $ref: 'TS29571_CommonData.yaml#/components/schemas/Gpsi'</w:t>
      </w:r>
    </w:p>
    <w:p w14:paraId="19B7B7E2" w14:textId="77777777" w:rsidR="0062792D" w:rsidRDefault="0062792D" w:rsidP="0062792D">
      <w:pPr>
        <w:pStyle w:val="PL"/>
      </w:pPr>
      <w:r w:rsidRPr="00E97A8B">
        <w:t xml:space="preserve">      nullable: true</w:t>
      </w:r>
    </w:p>
    <w:p w14:paraId="3816163E" w14:textId="77777777" w:rsidR="0062792D" w:rsidRPr="008B1C02" w:rsidRDefault="0062792D" w:rsidP="0062792D">
      <w:pPr>
        <w:pStyle w:val="PL"/>
      </w:pPr>
      <w:r w:rsidRPr="008B1C02">
        <w:t xml:space="preserve">      required:</w:t>
      </w:r>
    </w:p>
    <w:p w14:paraId="42602AC1" w14:textId="77777777" w:rsidR="0062792D" w:rsidRDefault="0062792D" w:rsidP="0062792D">
      <w:pPr>
        <w:pStyle w:val="PL"/>
      </w:pPr>
      <w:r w:rsidRPr="008B1C02">
        <w:t xml:space="preserve">        - </w:t>
      </w:r>
      <w:r>
        <w:t>appLayerId</w:t>
      </w:r>
    </w:p>
    <w:p w14:paraId="7E550CF8" w14:textId="77777777" w:rsidR="0062792D" w:rsidRPr="008B1C02" w:rsidRDefault="0062792D" w:rsidP="0062792D">
      <w:pPr>
        <w:pStyle w:val="PL"/>
      </w:pPr>
      <w:r>
        <w:t xml:space="preserve">        - gpsi</w:t>
      </w:r>
    </w:p>
    <w:p w14:paraId="1FDF84A6" w14:textId="77777777" w:rsidR="0062792D" w:rsidRDefault="0062792D" w:rsidP="0062792D">
      <w:pPr>
        <w:pStyle w:val="PL"/>
      </w:pPr>
    </w:p>
    <w:p w14:paraId="5CF0A633" w14:textId="77777777" w:rsidR="0062792D" w:rsidRPr="008B1C02" w:rsidRDefault="0062792D" w:rsidP="0062792D">
      <w:pPr>
        <w:pStyle w:val="PL"/>
      </w:pPr>
      <w:r w:rsidRPr="008B1C02">
        <w:t xml:space="preserve">    Failure:</w:t>
      </w:r>
    </w:p>
    <w:p w14:paraId="1724E0D3" w14:textId="5AACD264" w:rsidR="0062792D" w:rsidRPr="008B1C02" w:rsidRDefault="0062792D" w:rsidP="0062792D">
      <w:pPr>
        <w:pStyle w:val="PL"/>
      </w:pPr>
      <w:r w:rsidRPr="008B1C02">
        <w:t xml:space="preserve">      </w:t>
      </w:r>
      <w:del w:id="17" w:author="Jesus de Gregorio" w:date="2024-04-03T21:41:00Z">
        <w:r w:rsidRPr="008B1C02" w:rsidDel="0062792D">
          <w:delText>one</w:delText>
        </w:r>
      </w:del>
      <w:ins w:id="18" w:author="Jesus de Gregorio" w:date="2024-04-03T21:41:00Z">
        <w:r>
          <w:t>any</w:t>
        </w:r>
      </w:ins>
      <w:r w:rsidRPr="008B1C02">
        <w:t>Of:</w:t>
      </w:r>
    </w:p>
    <w:p w14:paraId="7CD1C083" w14:textId="77777777" w:rsidR="0062792D" w:rsidRPr="008B1C02" w:rsidRDefault="0062792D" w:rsidP="0062792D">
      <w:pPr>
        <w:pStyle w:val="PL"/>
      </w:pPr>
      <w:r w:rsidRPr="008B1C02">
        <w:t xml:space="preserve">      - type: string</w:t>
      </w:r>
    </w:p>
    <w:p w14:paraId="15D354D5" w14:textId="77777777" w:rsidR="0062792D" w:rsidRPr="008B1C02" w:rsidRDefault="0062792D" w:rsidP="0062792D">
      <w:pPr>
        <w:pStyle w:val="PL"/>
      </w:pPr>
      <w:r w:rsidRPr="008B1C02">
        <w:t xml:space="preserve">        enum:</w:t>
      </w:r>
    </w:p>
    <w:p w14:paraId="676A30F0" w14:textId="77777777" w:rsidR="0062792D" w:rsidRPr="008B1C02" w:rsidRDefault="0062792D" w:rsidP="0062792D">
      <w:pPr>
        <w:pStyle w:val="PL"/>
      </w:pPr>
      <w:r w:rsidRPr="008B1C02">
        <w:t xml:space="preserve">          - UNSPECIFIED</w:t>
      </w:r>
    </w:p>
    <w:p w14:paraId="6FE464EA" w14:textId="77777777" w:rsidR="0062792D" w:rsidRPr="008B1C02" w:rsidRDefault="0062792D" w:rsidP="0062792D">
      <w:pPr>
        <w:pStyle w:val="PL"/>
      </w:pPr>
      <w:r w:rsidRPr="008B1C02">
        <w:t xml:space="preserve">          - UE_NOT_REACHABLE</w:t>
      </w:r>
    </w:p>
    <w:p w14:paraId="28005D45" w14:textId="77777777" w:rsidR="0062792D" w:rsidRPr="008B1C02" w:rsidRDefault="0062792D" w:rsidP="0062792D">
      <w:pPr>
        <w:pStyle w:val="PL"/>
      </w:pPr>
      <w:r w:rsidRPr="008B1C02">
        <w:t xml:space="preserve">          - UNKNOWN</w:t>
      </w:r>
    </w:p>
    <w:p w14:paraId="3106E813" w14:textId="77777777" w:rsidR="0062792D" w:rsidRPr="008B1C02" w:rsidRDefault="0062792D" w:rsidP="0062792D">
      <w:pPr>
        <w:pStyle w:val="PL"/>
      </w:pPr>
      <w:r w:rsidRPr="008B1C02">
        <w:t xml:space="preserve">          - UE_TEMP_UNREACHABLE</w:t>
      </w:r>
    </w:p>
    <w:p w14:paraId="7101E9BB" w14:textId="77777777" w:rsidR="0062792D" w:rsidRPr="008B1C02" w:rsidRDefault="0062792D" w:rsidP="0062792D">
      <w:pPr>
        <w:pStyle w:val="PL"/>
      </w:pPr>
      <w:r w:rsidRPr="008B1C02">
        <w:t xml:space="preserve">      - type: string</w:t>
      </w:r>
    </w:p>
    <w:p w14:paraId="71709A0D" w14:textId="77777777" w:rsidR="0062792D" w:rsidRPr="008B1C02" w:rsidRDefault="0062792D" w:rsidP="0062792D">
      <w:pPr>
        <w:pStyle w:val="PL"/>
      </w:pPr>
      <w:r w:rsidRPr="008B1C02">
        <w:t xml:space="preserve">        description: &gt;</w:t>
      </w:r>
    </w:p>
    <w:p w14:paraId="07D2CCF4" w14:textId="77777777" w:rsidR="0062792D" w:rsidRPr="008B1C02" w:rsidRDefault="0062792D" w:rsidP="0062792D">
      <w:pPr>
        <w:pStyle w:val="PL"/>
      </w:pPr>
      <w:r w:rsidRPr="008B1C02">
        <w:t xml:space="preserve">          This string provides forward-compatibility with future extensions to the enumeration</w:t>
      </w:r>
    </w:p>
    <w:p w14:paraId="3D0D533B" w14:textId="77777777" w:rsidR="0062792D" w:rsidRPr="008B1C02" w:rsidRDefault="0062792D" w:rsidP="0062792D">
      <w:pPr>
        <w:pStyle w:val="PL"/>
      </w:pPr>
      <w:r w:rsidRPr="008B1C02">
        <w:t xml:space="preserve">          and is not used to encode content defined in the present version of this API.</w:t>
      </w:r>
    </w:p>
    <w:p w14:paraId="433EC6D1" w14:textId="77777777" w:rsidR="0062792D" w:rsidRPr="008B1C02" w:rsidRDefault="0062792D" w:rsidP="0062792D">
      <w:pPr>
        <w:pStyle w:val="PL"/>
      </w:pPr>
      <w:r w:rsidRPr="008B1C02">
        <w:t xml:space="preserve">      description: |</w:t>
      </w:r>
    </w:p>
    <w:p w14:paraId="5A5E053C" w14:textId="77777777" w:rsidR="0062792D" w:rsidRDefault="0062792D" w:rsidP="0062792D">
      <w:pPr>
        <w:pStyle w:val="PL"/>
      </w:pPr>
      <w:r>
        <w:t xml:space="preserve">        Represents the failure reason for the </w:t>
      </w:r>
      <w:r w:rsidRPr="002D3F72">
        <w:t>unsuccessful result</w:t>
      </w:r>
      <w:r>
        <w:t xml:space="preserve">.  </w:t>
      </w:r>
    </w:p>
    <w:p w14:paraId="63FBA94F" w14:textId="77777777" w:rsidR="0062792D" w:rsidRPr="008B1C02" w:rsidRDefault="0062792D" w:rsidP="0062792D">
      <w:pPr>
        <w:pStyle w:val="PL"/>
      </w:pPr>
      <w:r w:rsidRPr="008B1C02">
        <w:t xml:space="preserve">        Possible values are:</w:t>
      </w:r>
    </w:p>
    <w:p w14:paraId="489B25B9" w14:textId="77777777" w:rsidR="0062792D" w:rsidRPr="008B1C02" w:rsidRDefault="0062792D" w:rsidP="0062792D">
      <w:pPr>
        <w:pStyle w:val="PL"/>
      </w:pPr>
      <w:r w:rsidRPr="008B1C02">
        <w:t xml:space="preserve">        - UNSPECIFIED: Indicates the PCF received the UE sent UE policy delivery service cause #111</w:t>
      </w:r>
    </w:p>
    <w:p w14:paraId="030304E0" w14:textId="77777777" w:rsidR="0062792D" w:rsidRPr="008B1C02" w:rsidRDefault="0062792D" w:rsidP="0062792D">
      <w:pPr>
        <w:pStyle w:val="PL"/>
      </w:pPr>
      <w:r w:rsidRPr="008B1C02">
        <w:t xml:space="preserve">          (Protocol error, unspecified).</w:t>
      </w:r>
    </w:p>
    <w:p w14:paraId="25DEB09C" w14:textId="77777777" w:rsidR="0062792D" w:rsidRPr="008B1C02" w:rsidRDefault="0062792D" w:rsidP="0062792D">
      <w:pPr>
        <w:pStyle w:val="PL"/>
      </w:pPr>
      <w:r w:rsidRPr="008B1C02">
        <w:t xml:space="preserve">        - UE_NOT_REACHABLE: Indicates the PCF received the notification from the AMF that the UE is</w:t>
      </w:r>
    </w:p>
    <w:p w14:paraId="6B2A2318" w14:textId="77777777" w:rsidR="0062792D" w:rsidRPr="008B1C02" w:rsidRDefault="0062792D" w:rsidP="0062792D">
      <w:pPr>
        <w:pStyle w:val="PL"/>
      </w:pPr>
      <w:r w:rsidRPr="008B1C02">
        <w:t xml:space="preserve">          not reachable.</w:t>
      </w:r>
    </w:p>
    <w:p w14:paraId="4A913911" w14:textId="77777777" w:rsidR="0062792D" w:rsidRPr="008B1C02" w:rsidRDefault="0062792D" w:rsidP="0062792D">
      <w:pPr>
        <w:pStyle w:val="PL"/>
      </w:pPr>
      <w:r w:rsidRPr="008B1C02">
        <w:t xml:space="preserve">        - UNKNOWN: Indicates unknown reasons upon no response from the UE, e.g. UPDS message type is</w:t>
      </w:r>
    </w:p>
    <w:p w14:paraId="40472A00" w14:textId="77777777" w:rsidR="0062792D" w:rsidRPr="008B1C02" w:rsidRDefault="0062792D" w:rsidP="0062792D">
      <w:pPr>
        <w:pStyle w:val="PL"/>
      </w:pPr>
      <w:r w:rsidRPr="008B1C02">
        <w:t xml:space="preserve">          not defined or not implemented by the UE, or not compatible with the UPDS state, in which</w:t>
      </w:r>
    </w:p>
    <w:p w14:paraId="05232044" w14:textId="77777777" w:rsidR="0062792D" w:rsidRPr="008B1C02" w:rsidRDefault="0062792D" w:rsidP="0062792D">
      <w:pPr>
        <w:pStyle w:val="PL"/>
      </w:pPr>
      <w:r w:rsidRPr="008B1C02">
        <w:t xml:space="preserve">          the UE shall ignore the UPDS message.</w:t>
      </w:r>
    </w:p>
    <w:p w14:paraId="2F997126" w14:textId="77777777" w:rsidR="0062792D" w:rsidRPr="008B1C02" w:rsidRDefault="0062792D" w:rsidP="0062792D">
      <w:pPr>
        <w:pStyle w:val="PL"/>
      </w:pPr>
      <w:r w:rsidRPr="008B1C02">
        <w:t xml:space="preserve">        - UE_TEMP_UNREACHABLE: Indicates the PCF received the notification from the AMF that the UE</w:t>
      </w:r>
    </w:p>
    <w:p w14:paraId="2C968B3C" w14:textId="77777777" w:rsidR="0062792D" w:rsidRPr="008B1C02" w:rsidRDefault="0062792D" w:rsidP="0062792D">
      <w:pPr>
        <w:pStyle w:val="PL"/>
      </w:pPr>
      <w:r w:rsidRPr="008B1C02">
        <w:t xml:space="preserve">          is not reachable but the PCF will retry again.</w:t>
      </w:r>
    </w:p>
    <w:p w14:paraId="26683AC4" w14:textId="77777777" w:rsidR="0062792D" w:rsidRDefault="0062792D" w:rsidP="0062792D">
      <w:pPr>
        <w:pStyle w:val="PL"/>
      </w:pPr>
    </w:p>
    <w:p w14:paraId="07A32D00" w14:textId="77777777" w:rsidR="0062792D" w:rsidRPr="008B1C02" w:rsidRDefault="0062792D" w:rsidP="0062792D">
      <w:pPr>
        <w:pStyle w:val="PL"/>
      </w:pPr>
      <w:r w:rsidRPr="008B1C02">
        <w:t xml:space="preserve">    ConnectionCapabilities:</w:t>
      </w:r>
    </w:p>
    <w:p w14:paraId="1A020A88" w14:textId="77777777" w:rsidR="0062792D" w:rsidRPr="008B1C02" w:rsidRDefault="0062792D" w:rsidP="0062792D">
      <w:pPr>
        <w:pStyle w:val="PL"/>
      </w:pPr>
      <w:r w:rsidRPr="008B1C02">
        <w:t xml:space="preserve">      anyOf:</w:t>
      </w:r>
    </w:p>
    <w:p w14:paraId="5B5AB95A" w14:textId="77777777" w:rsidR="0062792D" w:rsidRPr="008B1C02" w:rsidRDefault="0062792D" w:rsidP="0062792D">
      <w:pPr>
        <w:pStyle w:val="PL"/>
      </w:pPr>
      <w:r w:rsidRPr="008B1C02">
        <w:t xml:space="preserve">      - type: string</w:t>
      </w:r>
    </w:p>
    <w:p w14:paraId="4285A981" w14:textId="77777777" w:rsidR="0062792D" w:rsidRPr="008B1C02" w:rsidRDefault="0062792D" w:rsidP="0062792D">
      <w:pPr>
        <w:pStyle w:val="PL"/>
      </w:pPr>
      <w:r w:rsidRPr="008B1C02">
        <w:t xml:space="preserve">        enum:</w:t>
      </w:r>
    </w:p>
    <w:p w14:paraId="1CC4A4B7" w14:textId="77777777" w:rsidR="0062792D" w:rsidRPr="008B1C02" w:rsidRDefault="0062792D" w:rsidP="0062792D">
      <w:pPr>
        <w:pStyle w:val="PL"/>
      </w:pPr>
      <w:r w:rsidRPr="008B1C02">
        <w:t xml:space="preserve">          - IMS</w:t>
      </w:r>
    </w:p>
    <w:p w14:paraId="3EEFB4B5" w14:textId="77777777" w:rsidR="0062792D" w:rsidRPr="008B1C02" w:rsidRDefault="0062792D" w:rsidP="0062792D">
      <w:pPr>
        <w:pStyle w:val="PL"/>
      </w:pPr>
      <w:r w:rsidRPr="008B1C02">
        <w:t xml:space="preserve">          - MMS</w:t>
      </w:r>
    </w:p>
    <w:p w14:paraId="0CF44E63" w14:textId="77777777" w:rsidR="0062792D" w:rsidRPr="008B1C02" w:rsidRDefault="0062792D" w:rsidP="0062792D">
      <w:pPr>
        <w:pStyle w:val="PL"/>
      </w:pPr>
      <w:r w:rsidRPr="008B1C02">
        <w:t xml:space="preserve">          - SUPL</w:t>
      </w:r>
    </w:p>
    <w:p w14:paraId="136FDC26" w14:textId="77777777" w:rsidR="0062792D" w:rsidRPr="008B1C02" w:rsidRDefault="0062792D" w:rsidP="0062792D">
      <w:pPr>
        <w:pStyle w:val="PL"/>
      </w:pPr>
      <w:r w:rsidRPr="008B1C02">
        <w:t xml:space="preserve">          - INTERNET</w:t>
      </w:r>
    </w:p>
    <w:p w14:paraId="455D496A" w14:textId="77777777" w:rsidR="0062792D" w:rsidRPr="008B1C02" w:rsidRDefault="0062792D" w:rsidP="0062792D">
      <w:pPr>
        <w:pStyle w:val="PL"/>
      </w:pPr>
      <w:r w:rsidRPr="008B1C02">
        <w:t xml:space="preserve">      - type: string</w:t>
      </w:r>
    </w:p>
    <w:p w14:paraId="26D63669" w14:textId="77777777" w:rsidR="0062792D" w:rsidRPr="008B1C02" w:rsidRDefault="0062792D" w:rsidP="0062792D">
      <w:pPr>
        <w:pStyle w:val="PL"/>
      </w:pPr>
      <w:r w:rsidRPr="008B1C02">
        <w:t xml:space="preserve">        description: &gt;</w:t>
      </w:r>
    </w:p>
    <w:p w14:paraId="02F217E4" w14:textId="77777777" w:rsidR="0062792D" w:rsidRPr="008B1C02" w:rsidRDefault="0062792D" w:rsidP="0062792D">
      <w:pPr>
        <w:pStyle w:val="PL"/>
      </w:pPr>
      <w:r w:rsidRPr="008B1C02">
        <w:t xml:space="preserve">          This string provides forward-compatibility with future</w:t>
      </w:r>
    </w:p>
    <w:p w14:paraId="1C8B2CB8" w14:textId="77777777" w:rsidR="0062792D" w:rsidRPr="008B1C02" w:rsidRDefault="0062792D" w:rsidP="0062792D">
      <w:pPr>
        <w:pStyle w:val="PL"/>
      </w:pPr>
      <w:r w:rsidRPr="008B1C02">
        <w:t xml:space="preserve">          extensions to the enumeration and is not used to encode</w:t>
      </w:r>
    </w:p>
    <w:p w14:paraId="223F4CBD" w14:textId="77777777" w:rsidR="0062792D" w:rsidRPr="008B1C02" w:rsidRDefault="0062792D" w:rsidP="0062792D">
      <w:pPr>
        <w:pStyle w:val="PL"/>
      </w:pPr>
      <w:r w:rsidRPr="008B1C02">
        <w:t xml:space="preserve">          content defined in the present version of this API.</w:t>
      </w:r>
    </w:p>
    <w:p w14:paraId="716FBA7C" w14:textId="77777777" w:rsidR="0062792D" w:rsidRPr="008B1C02" w:rsidRDefault="0062792D" w:rsidP="0062792D">
      <w:pPr>
        <w:pStyle w:val="PL"/>
      </w:pPr>
      <w:r w:rsidRPr="008B1C02">
        <w:lastRenderedPageBreak/>
        <w:t xml:space="preserve">      description: |</w:t>
      </w:r>
    </w:p>
    <w:p w14:paraId="6652205B" w14:textId="77777777" w:rsidR="0062792D" w:rsidRDefault="0062792D" w:rsidP="0062792D">
      <w:pPr>
        <w:pStyle w:val="PL"/>
      </w:pPr>
      <w:r>
        <w:t xml:space="preserve">        Represents </w:t>
      </w:r>
      <w:r w:rsidRPr="008A5088">
        <w:t>the information provided by a UE application when it requests a network</w:t>
      </w:r>
    </w:p>
    <w:p w14:paraId="77B01FE4" w14:textId="77777777" w:rsidR="0062792D" w:rsidRDefault="0062792D" w:rsidP="0062792D">
      <w:pPr>
        <w:pStyle w:val="PL"/>
      </w:pPr>
      <w:r>
        <w:t xml:space="preserve">       </w:t>
      </w:r>
      <w:r w:rsidRPr="008A5088">
        <w:t xml:space="preserve"> connection with certain capabilities</w:t>
      </w:r>
      <w:r>
        <w:t xml:space="preserve">.  </w:t>
      </w:r>
    </w:p>
    <w:p w14:paraId="3AC4700E" w14:textId="77777777" w:rsidR="0062792D" w:rsidRPr="008B1C02" w:rsidRDefault="0062792D" w:rsidP="0062792D">
      <w:pPr>
        <w:pStyle w:val="PL"/>
      </w:pPr>
      <w:r w:rsidRPr="008B1C02">
        <w:t xml:space="preserve">        Possible values are</w:t>
      </w:r>
      <w:r>
        <w:t>:</w:t>
      </w:r>
    </w:p>
    <w:p w14:paraId="1D0B973D" w14:textId="77777777" w:rsidR="0062792D" w:rsidRPr="008B1C02" w:rsidRDefault="0062792D" w:rsidP="0062792D">
      <w:pPr>
        <w:pStyle w:val="PL"/>
      </w:pPr>
      <w:r w:rsidRPr="008B1C02">
        <w:t xml:space="preserve">          - IMS: Indicates the connection capability to support IMS service.</w:t>
      </w:r>
    </w:p>
    <w:p w14:paraId="60B5C3F1" w14:textId="77777777" w:rsidR="0062792D" w:rsidRPr="008B1C02" w:rsidRDefault="0062792D" w:rsidP="0062792D">
      <w:pPr>
        <w:pStyle w:val="PL"/>
      </w:pPr>
      <w:r w:rsidRPr="008B1C02">
        <w:t xml:space="preserve">          - MMS: Indicates the connection capability to support MMS service.</w:t>
      </w:r>
    </w:p>
    <w:p w14:paraId="382AEB03" w14:textId="77777777" w:rsidR="0062792D" w:rsidRPr="008B1C02" w:rsidRDefault="0062792D" w:rsidP="0062792D">
      <w:pPr>
        <w:pStyle w:val="PL"/>
      </w:pPr>
      <w:r w:rsidRPr="008B1C02">
        <w:t xml:space="preserve">          - SUPL: Indicates the connection capability to support SUPL service.</w:t>
      </w:r>
    </w:p>
    <w:p w14:paraId="6186B299" w14:textId="77777777" w:rsidR="0062792D" w:rsidRPr="008B1C02" w:rsidRDefault="0062792D" w:rsidP="0062792D">
      <w:pPr>
        <w:pStyle w:val="PL"/>
      </w:pPr>
      <w:r w:rsidRPr="008B1C02">
        <w:t xml:space="preserve">          - INTERNET: Indicates the connection capability to support Internet service.</w:t>
      </w:r>
    </w:p>
    <w:p w14:paraId="077E6FA0" w14:textId="77777777" w:rsidR="0062792D" w:rsidRDefault="0062792D" w:rsidP="0062792D">
      <w:pPr>
        <w:pStyle w:val="PL"/>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7D02" w14:textId="77777777" w:rsidR="00542391" w:rsidRDefault="00542391">
      <w:r>
        <w:separator/>
      </w:r>
    </w:p>
  </w:endnote>
  <w:endnote w:type="continuationSeparator" w:id="0">
    <w:p w14:paraId="7F804C7B" w14:textId="77777777" w:rsidR="00542391" w:rsidRDefault="0054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0CC1D" w14:textId="77777777" w:rsidR="00542391" w:rsidRDefault="00542391">
      <w:r>
        <w:separator/>
      </w:r>
    </w:p>
  </w:footnote>
  <w:footnote w:type="continuationSeparator" w:id="0">
    <w:p w14:paraId="23E9A478" w14:textId="77777777" w:rsidR="00542391" w:rsidRDefault="0054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5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43743515">
    <w:abstractNumId w:val="3"/>
  </w:num>
  <w:num w:numId="2" w16cid:durableId="1890416355">
    <w:abstractNumId w:val="5"/>
  </w:num>
  <w:num w:numId="3" w16cid:durableId="839352236">
    <w:abstractNumId w:val="8"/>
  </w:num>
  <w:num w:numId="4" w16cid:durableId="1031689271">
    <w:abstractNumId w:val="6"/>
  </w:num>
  <w:num w:numId="5" w16cid:durableId="322975280">
    <w:abstractNumId w:val="2"/>
  </w:num>
  <w:num w:numId="6" w16cid:durableId="40204731">
    <w:abstractNumId w:val="7"/>
  </w:num>
  <w:num w:numId="7" w16cid:durableId="1209950622">
    <w:abstractNumId w:val="4"/>
  </w:num>
  <w:num w:numId="8" w16cid:durableId="1043403365">
    <w:abstractNumId w:val="1"/>
  </w:num>
  <w:num w:numId="9" w16cid:durableId="1545098751">
    <w:abstractNumId w:val="0"/>
  </w:num>
  <w:num w:numId="10" w16cid:durableId="1727148003">
    <w:abstractNumId w:val="21"/>
  </w:num>
  <w:num w:numId="11" w16cid:durableId="1241064087">
    <w:abstractNumId w:val="17"/>
  </w:num>
  <w:num w:numId="12" w16cid:durableId="1152523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621887547">
    <w:abstractNumId w:val="16"/>
  </w:num>
  <w:num w:numId="14" w16cid:durableId="1779906310">
    <w:abstractNumId w:val="48"/>
  </w:num>
  <w:num w:numId="15" w16cid:durableId="765003501">
    <w:abstractNumId w:val="32"/>
  </w:num>
  <w:num w:numId="16" w16cid:durableId="6515213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72604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6305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0188496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19536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61610995">
    <w:abstractNumId w:val="39"/>
  </w:num>
  <w:num w:numId="22" w16cid:durableId="11915262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434084536">
    <w:abstractNumId w:val="36"/>
  </w:num>
  <w:num w:numId="24" w16cid:durableId="1002125314">
    <w:abstractNumId w:val="53"/>
  </w:num>
  <w:num w:numId="25" w16cid:durableId="1939022436">
    <w:abstractNumId w:val="35"/>
  </w:num>
  <w:num w:numId="26" w16cid:durableId="223374803">
    <w:abstractNumId w:val="33"/>
  </w:num>
  <w:num w:numId="27" w16cid:durableId="352456712">
    <w:abstractNumId w:val="49"/>
  </w:num>
  <w:num w:numId="28" w16cid:durableId="1141116413">
    <w:abstractNumId w:val="9"/>
  </w:num>
  <w:num w:numId="29" w16cid:durableId="1315570282">
    <w:abstractNumId w:val="47"/>
  </w:num>
  <w:num w:numId="30" w16cid:durableId="1084953520">
    <w:abstractNumId w:val="27"/>
  </w:num>
  <w:num w:numId="31" w16cid:durableId="52389204">
    <w:abstractNumId w:val="28"/>
  </w:num>
  <w:num w:numId="32" w16cid:durableId="46730664">
    <w:abstractNumId w:val="18"/>
  </w:num>
  <w:num w:numId="33" w16cid:durableId="688802512">
    <w:abstractNumId w:val="12"/>
  </w:num>
  <w:num w:numId="34" w16cid:durableId="1152868747">
    <w:abstractNumId w:val="24"/>
  </w:num>
  <w:num w:numId="35" w16cid:durableId="1611163626">
    <w:abstractNumId w:val="52"/>
  </w:num>
  <w:num w:numId="36" w16cid:durableId="1279413003">
    <w:abstractNumId w:val="11"/>
  </w:num>
  <w:num w:numId="37" w16cid:durableId="562178123">
    <w:abstractNumId w:val="19"/>
  </w:num>
  <w:num w:numId="38" w16cid:durableId="299191431">
    <w:abstractNumId w:val="44"/>
  </w:num>
  <w:num w:numId="39" w16cid:durableId="659308464">
    <w:abstractNumId w:val="41"/>
  </w:num>
  <w:num w:numId="40" w16cid:durableId="1940793850">
    <w:abstractNumId w:val="46"/>
  </w:num>
  <w:num w:numId="41" w16cid:durableId="193812496">
    <w:abstractNumId w:val="38"/>
  </w:num>
  <w:num w:numId="42" w16cid:durableId="780147687">
    <w:abstractNumId w:val="29"/>
  </w:num>
  <w:num w:numId="43" w16cid:durableId="742216073">
    <w:abstractNumId w:val="25"/>
  </w:num>
  <w:num w:numId="44" w16cid:durableId="742874405">
    <w:abstractNumId w:val="40"/>
  </w:num>
  <w:num w:numId="45" w16cid:durableId="330372986">
    <w:abstractNumId w:val="42"/>
  </w:num>
  <w:num w:numId="46" w16cid:durableId="1454179047">
    <w:abstractNumId w:val="34"/>
  </w:num>
  <w:num w:numId="47" w16cid:durableId="409010224">
    <w:abstractNumId w:val="50"/>
  </w:num>
  <w:num w:numId="48" w16cid:durableId="1373728093">
    <w:abstractNumId w:val="14"/>
  </w:num>
  <w:num w:numId="49" w16cid:durableId="1285846676">
    <w:abstractNumId w:val="23"/>
  </w:num>
  <w:num w:numId="50" w16cid:durableId="1303803038">
    <w:abstractNumId w:val="15"/>
  </w:num>
  <w:num w:numId="51" w16cid:durableId="516970510">
    <w:abstractNumId w:val="45"/>
  </w:num>
  <w:num w:numId="52" w16cid:durableId="1722706358">
    <w:abstractNumId w:val="30"/>
  </w:num>
  <w:num w:numId="53" w16cid:durableId="1198204767">
    <w:abstractNumId w:val="22"/>
  </w:num>
  <w:num w:numId="54" w16cid:durableId="314770748">
    <w:abstractNumId w:val="26"/>
  </w:num>
  <w:num w:numId="55" w16cid:durableId="1946420681">
    <w:abstractNumId w:val="51"/>
  </w:num>
  <w:num w:numId="56" w16cid:durableId="626395623">
    <w:abstractNumId w:val="13"/>
  </w:num>
  <w:num w:numId="57" w16cid:durableId="173885360">
    <w:abstractNumId w:val="37"/>
  </w:num>
  <w:num w:numId="58" w16cid:durableId="1863781477">
    <w:abstractNumId w:val="43"/>
  </w:num>
  <w:num w:numId="59" w16cid:durableId="889457582">
    <w:abstractNumId w:val="20"/>
  </w:num>
  <w:num w:numId="60" w16cid:durableId="89824776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756C1"/>
    <w:rsid w:val="000A2A16"/>
    <w:rsid w:val="000A41CE"/>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0464C"/>
    <w:rsid w:val="0023668E"/>
    <w:rsid w:val="0026004D"/>
    <w:rsid w:val="002640DD"/>
    <w:rsid w:val="00275D12"/>
    <w:rsid w:val="00284FEB"/>
    <w:rsid w:val="002860C4"/>
    <w:rsid w:val="002B5741"/>
    <w:rsid w:val="002D2017"/>
    <w:rsid w:val="002E472E"/>
    <w:rsid w:val="002E4761"/>
    <w:rsid w:val="00305409"/>
    <w:rsid w:val="003609EF"/>
    <w:rsid w:val="0036231A"/>
    <w:rsid w:val="00374DD4"/>
    <w:rsid w:val="00376942"/>
    <w:rsid w:val="00381D66"/>
    <w:rsid w:val="003E1A36"/>
    <w:rsid w:val="00410371"/>
    <w:rsid w:val="004242F1"/>
    <w:rsid w:val="00425379"/>
    <w:rsid w:val="004279B8"/>
    <w:rsid w:val="004B75B7"/>
    <w:rsid w:val="00511EE6"/>
    <w:rsid w:val="005141D9"/>
    <w:rsid w:val="0051580D"/>
    <w:rsid w:val="005327E7"/>
    <w:rsid w:val="00542391"/>
    <w:rsid w:val="00547111"/>
    <w:rsid w:val="005846D3"/>
    <w:rsid w:val="00592956"/>
    <w:rsid w:val="00592D74"/>
    <w:rsid w:val="00597901"/>
    <w:rsid w:val="005B320D"/>
    <w:rsid w:val="005E2C44"/>
    <w:rsid w:val="006064A3"/>
    <w:rsid w:val="00621188"/>
    <w:rsid w:val="006257ED"/>
    <w:rsid w:val="0062792D"/>
    <w:rsid w:val="00653DE4"/>
    <w:rsid w:val="0065746C"/>
    <w:rsid w:val="00665C47"/>
    <w:rsid w:val="00695808"/>
    <w:rsid w:val="006B46FB"/>
    <w:rsid w:val="006E21FB"/>
    <w:rsid w:val="006E69CB"/>
    <w:rsid w:val="006F4128"/>
    <w:rsid w:val="00721B41"/>
    <w:rsid w:val="007615F7"/>
    <w:rsid w:val="0078067A"/>
    <w:rsid w:val="0078672C"/>
    <w:rsid w:val="00792342"/>
    <w:rsid w:val="007977A8"/>
    <w:rsid w:val="007B19C4"/>
    <w:rsid w:val="007B2F22"/>
    <w:rsid w:val="007B512A"/>
    <w:rsid w:val="007C2097"/>
    <w:rsid w:val="007C704C"/>
    <w:rsid w:val="007D6A07"/>
    <w:rsid w:val="007F33BF"/>
    <w:rsid w:val="007F7259"/>
    <w:rsid w:val="008040A8"/>
    <w:rsid w:val="008279FA"/>
    <w:rsid w:val="008626E7"/>
    <w:rsid w:val="00870EE7"/>
    <w:rsid w:val="008863B9"/>
    <w:rsid w:val="008A45A6"/>
    <w:rsid w:val="008D3CCC"/>
    <w:rsid w:val="008E63B8"/>
    <w:rsid w:val="008F3789"/>
    <w:rsid w:val="008F686C"/>
    <w:rsid w:val="009148DE"/>
    <w:rsid w:val="00941E30"/>
    <w:rsid w:val="00943C9A"/>
    <w:rsid w:val="009777D9"/>
    <w:rsid w:val="00991B88"/>
    <w:rsid w:val="009A2580"/>
    <w:rsid w:val="009A5753"/>
    <w:rsid w:val="009A579D"/>
    <w:rsid w:val="009D7FEB"/>
    <w:rsid w:val="009E3297"/>
    <w:rsid w:val="009F734F"/>
    <w:rsid w:val="00A246B6"/>
    <w:rsid w:val="00A47E70"/>
    <w:rsid w:val="00A50CF0"/>
    <w:rsid w:val="00A51F06"/>
    <w:rsid w:val="00A523DD"/>
    <w:rsid w:val="00A63B70"/>
    <w:rsid w:val="00A7671C"/>
    <w:rsid w:val="00AA2CBC"/>
    <w:rsid w:val="00AC5820"/>
    <w:rsid w:val="00AD130A"/>
    <w:rsid w:val="00AD1CD8"/>
    <w:rsid w:val="00B11DAA"/>
    <w:rsid w:val="00B258BB"/>
    <w:rsid w:val="00B31C75"/>
    <w:rsid w:val="00B474BF"/>
    <w:rsid w:val="00B60266"/>
    <w:rsid w:val="00B67B97"/>
    <w:rsid w:val="00B85D64"/>
    <w:rsid w:val="00B968C8"/>
    <w:rsid w:val="00BA3EC5"/>
    <w:rsid w:val="00BA51D9"/>
    <w:rsid w:val="00BB5DFC"/>
    <w:rsid w:val="00BC4881"/>
    <w:rsid w:val="00BD279D"/>
    <w:rsid w:val="00BD3E07"/>
    <w:rsid w:val="00BD6BB8"/>
    <w:rsid w:val="00BE0F20"/>
    <w:rsid w:val="00C009B3"/>
    <w:rsid w:val="00C13CC4"/>
    <w:rsid w:val="00C66BA2"/>
    <w:rsid w:val="00C870F6"/>
    <w:rsid w:val="00C90231"/>
    <w:rsid w:val="00C95985"/>
    <w:rsid w:val="00CA138F"/>
    <w:rsid w:val="00CB7CAE"/>
    <w:rsid w:val="00CC5026"/>
    <w:rsid w:val="00CC68D0"/>
    <w:rsid w:val="00CE5050"/>
    <w:rsid w:val="00CE6D1D"/>
    <w:rsid w:val="00D03F9A"/>
    <w:rsid w:val="00D06D51"/>
    <w:rsid w:val="00D24991"/>
    <w:rsid w:val="00D32142"/>
    <w:rsid w:val="00D50255"/>
    <w:rsid w:val="00D57879"/>
    <w:rsid w:val="00D66520"/>
    <w:rsid w:val="00D84AE9"/>
    <w:rsid w:val="00DE34CF"/>
    <w:rsid w:val="00E13F3D"/>
    <w:rsid w:val="00E34898"/>
    <w:rsid w:val="00E40877"/>
    <w:rsid w:val="00E57AC1"/>
    <w:rsid w:val="00E666CD"/>
    <w:rsid w:val="00E976D9"/>
    <w:rsid w:val="00EB09B7"/>
    <w:rsid w:val="00ED1116"/>
    <w:rsid w:val="00EE7D7C"/>
    <w:rsid w:val="00F173CD"/>
    <w:rsid w:val="00F25D98"/>
    <w:rsid w:val="00F300FB"/>
    <w:rsid w:val="00F4786F"/>
    <w:rsid w:val="00F47E73"/>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rPr>
      <w:rFonts w:eastAsia="SimSun"/>
    </w:rPr>
  </w:style>
  <w:style w:type="paragraph" w:styleId="NoteHeading">
    <w:name w:val="Note Heading"/>
    <w:basedOn w:val="Normal"/>
    <w:next w:val="Normal"/>
    <w:link w:val="NoteHeadingChar"/>
    <w:rsid w:val="00597901"/>
    <w:rPr>
      <w:rFonts w:eastAsia="SimSun"/>
    </w:rPr>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rPr>
      <w:rFonts w:eastAsia="SimSun"/>
    </w:rPr>
  </w:style>
  <w:style w:type="paragraph" w:styleId="E-mailSignature">
    <w:name w:val="E-mail Signature"/>
    <w:basedOn w:val="Normal"/>
    <w:link w:val="E-mailSignatureChar"/>
    <w:rsid w:val="00597901"/>
    <w:rPr>
      <w:rFonts w:eastAsia="SimSun"/>
    </w:rPr>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rPr>
      <w:rFonts w:eastAsia="SimSun"/>
    </w:rPr>
  </w:style>
  <w:style w:type="paragraph" w:styleId="Caption">
    <w:name w:val="caption"/>
    <w:basedOn w:val="Normal"/>
    <w:next w:val="Normal"/>
    <w:qFormat/>
    <w:rsid w:val="00597901"/>
    <w:rPr>
      <w:rFonts w:eastAsia="SimSun"/>
      <w:b/>
      <w:bCs/>
    </w:rPr>
  </w:style>
  <w:style w:type="paragraph" w:styleId="Index5">
    <w:name w:val="index 5"/>
    <w:basedOn w:val="Normal"/>
    <w:next w:val="Normal"/>
    <w:rsid w:val="00597901"/>
    <w:pPr>
      <w:ind w:left="1000" w:hanging="200"/>
    </w:pPr>
    <w:rPr>
      <w:rFonts w:eastAsia="SimSun"/>
    </w:r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rPr>
      <w:rFonts w:eastAsia="SimSun"/>
    </w:rPr>
  </w:style>
  <w:style w:type="paragraph" w:styleId="Salutation">
    <w:name w:val="Salutation"/>
    <w:basedOn w:val="Normal"/>
    <w:next w:val="Normal"/>
    <w:link w:val="SalutationChar"/>
    <w:rsid w:val="00597901"/>
    <w:rPr>
      <w:rFonts w:eastAsia="SimSun"/>
    </w:rPr>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rFonts w:eastAsia="SimSun"/>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rPr>
      <w:rFonts w:eastAsia="SimSun"/>
    </w:r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rPr>
      <w:rFonts w:eastAsia="SimSun"/>
    </w:r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rPr>
      <w:rFonts w:eastAsia="SimSun"/>
    </w:r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5"/>
      </w:numPr>
      <w:tabs>
        <w:tab w:val="left" w:pos="926"/>
      </w:tabs>
      <w:contextualSpacing/>
    </w:pPr>
    <w:rPr>
      <w:rFonts w:eastAsia="SimSun"/>
    </w:rPr>
  </w:style>
  <w:style w:type="paragraph" w:styleId="ListContinue">
    <w:name w:val="List Continue"/>
    <w:basedOn w:val="Normal"/>
    <w:rsid w:val="00597901"/>
    <w:pPr>
      <w:spacing w:after="120"/>
      <w:ind w:left="283"/>
      <w:contextualSpacing/>
    </w:pPr>
    <w:rPr>
      <w:rFonts w:eastAsia="SimSun"/>
    </w:rPr>
  </w:style>
  <w:style w:type="paragraph" w:styleId="BlockText">
    <w:name w:val="Block Text"/>
    <w:basedOn w:val="Normal"/>
    <w:rsid w:val="00597901"/>
    <w:pPr>
      <w:spacing w:after="120"/>
      <w:ind w:left="1440" w:right="1440"/>
    </w:pPr>
    <w:rPr>
      <w:rFonts w:eastAsia="SimSun"/>
    </w:rPr>
  </w:style>
  <w:style w:type="paragraph" w:styleId="HTMLAddress">
    <w:name w:val="HTML Address"/>
    <w:basedOn w:val="Normal"/>
    <w:link w:val="HTMLAddressChar"/>
    <w:rsid w:val="00597901"/>
    <w:rPr>
      <w:rFonts w:eastAsia="SimSun"/>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rPr>
      <w:rFonts w:eastAsia="SimSun"/>
    </w:rPr>
  </w:style>
  <w:style w:type="paragraph" w:styleId="PlainText">
    <w:name w:val="Plain Text"/>
    <w:basedOn w:val="Normal"/>
    <w:link w:val="PlainTextChar"/>
    <w:rsid w:val="00597901"/>
    <w:rPr>
      <w:rFonts w:ascii="Courier New" w:eastAsia="SimSun"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8"/>
      </w:numPr>
      <w:tabs>
        <w:tab w:val="left" w:pos="1209"/>
      </w:tabs>
      <w:contextualSpacing/>
    </w:pPr>
    <w:rPr>
      <w:rFonts w:eastAsia="SimSun"/>
    </w:rPr>
  </w:style>
  <w:style w:type="paragraph" w:styleId="Index3">
    <w:name w:val="index 3"/>
    <w:basedOn w:val="Normal"/>
    <w:next w:val="Normal"/>
    <w:rsid w:val="00597901"/>
    <w:pPr>
      <w:ind w:left="600" w:hanging="200"/>
    </w:pPr>
    <w:rPr>
      <w:rFonts w:eastAsia="SimSun"/>
    </w:rPr>
  </w:style>
  <w:style w:type="paragraph" w:styleId="Date">
    <w:name w:val="Date"/>
    <w:basedOn w:val="Normal"/>
    <w:next w:val="Normal"/>
    <w:link w:val="DateChar"/>
    <w:rsid w:val="00597901"/>
    <w:rPr>
      <w:rFonts w:eastAsia="SimSun"/>
    </w:rPr>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rPr>
      <w:rFonts w:eastAsia="SimSun"/>
    </w:r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rPr>
      <w:rFonts w:eastAsia="SimSun"/>
    </w:rPr>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rPr>
      <w:rFonts w:eastAsia="SimSun"/>
    </w:r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rPr>
      <w:rFonts w:eastAsia="SimSun"/>
    </w:r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rPr>
      <w:rFonts w:eastAsia="SimSun"/>
    </w:r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9"/>
      </w:numPr>
      <w:tabs>
        <w:tab w:val="left" w:pos="1492"/>
      </w:tabs>
      <w:contextualSpacing/>
    </w:pPr>
    <w:rPr>
      <w:rFonts w:eastAsia="SimSun"/>
    </w:r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rPr>
      <w:rFonts w:eastAsia="SimSun"/>
    </w:rPr>
  </w:style>
  <w:style w:type="paragraph" w:styleId="Index9">
    <w:name w:val="index 9"/>
    <w:basedOn w:val="Normal"/>
    <w:next w:val="Normal"/>
    <w:rsid w:val="00597901"/>
    <w:pPr>
      <w:ind w:left="1800" w:hanging="200"/>
    </w:pPr>
    <w:rPr>
      <w:rFonts w:eastAsia="SimSun"/>
    </w:rPr>
  </w:style>
  <w:style w:type="paragraph" w:styleId="TableofFigures">
    <w:name w:val="table of figures"/>
    <w:basedOn w:val="Normal"/>
    <w:next w:val="Normal"/>
    <w:rsid w:val="00597901"/>
    <w:rPr>
      <w:rFonts w:eastAsia="SimSun"/>
    </w:rPr>
  </w:style>
  <w:style w:type="paragraph" w:styleId="BodyText2">
    <w:name w:val="Body Text 2"/>
    <w:basedOn w:val="Normal"/>
    <w:link w:val="BodyText2Char"/>
    <w:rsid w:val="00597901"/>
    <w:pPr>
      <w:spacing w:after="120" w:line="480" w:lineRule="auto"/>
    </w:pPr>
    <w:rPr>
      <w:rFonts w:eastAsia="SimSun"/>
    </w:r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rPr>
      <w:rFonts w:eastAsia="SimSun"/>
    </w:r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eastAsia="SimSun"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rFonts w:eastAsia="SimSun"/>
      <w:sz w:val="24"/>
      <w:szCs w:val="24"/>
    </w:rPr>
  </w:style>
  <w:style w:type="paragraph" w:styleId="ListContinue3">
    <w:name w:val="List Continue 3"/>
    <w:basedOn w:val="Normal"/>
    <w:rsid w:val="00597901"/>
    <w:pPr>
      <w:spacing w:after="120"/>
      <w:ind w:left="849"/>
      <w:contextualSpacing/>
    </w:pPr>
    <w:rPr>
      <w:rFonts w:eastAsia="SimSun"/>
    </w:r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rPr>
      <w:rFonts w:eastAsia="SimSun"/>
    </w:rPr>
  </w:style>
  <w:style w:type="paragraph" w:customStyle="1" w:styleId="Guidance">
    <w:name w:val="Guidance"/>
    <w:basedOn w:val="Normal"/>
    <w:rsid w:val="00597901"/>
    <w:rPr>
      <w:rFonts w:eastAsia="SimSun"/>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10"/>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rPr>
      <w:rFonts w:eastAsia="SimSun"/>
    </w:rPr>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rPr>
      <w:rFonts w:eastAsia="SimSun"/>
    </w:rPr>
  </w:style>
  <w:style w:type="paragraph" w:styleId="NoSpacing">
    <w:name w:val="No Spacing"/>
    <w:uiPriority w:val="1"/>
    <w:qFormat/>
    <w:rsid w:val="00597901"/>
    <w:rPr>
      <w:rFonts w:ascii="Times New Roman" w:eastAsia="SimSu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rPr>
      <w:rFonts w:eastAsia="SimSun"/>
    </w:rPr>
  </w:style>
  <w:style w:type="paragraph" w:customStyle="1" w:styleId="b20">
    <w:name w:val="b2"/>
    <w:basedOn w:val="Normal"/>
    <w:rsid w:val="0059790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5521</Words>
  <Characters>31472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4</cp:revision>
  <cp:lastPrinted>1899-12-31T23:00:00Z</cp:lastPrinted>
  <dcterms:created xsi:type="dcterms:W3CDTF">2024-04-08T03:46:00Z</dcterms:created>
  <dcterms:modified xsi:type="dcterms:W3CDTF">2024-04-08T13:12:00Z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